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A06BD1">
      <w:pPr>
        <w:spacing w:before="73" w:line="278" w:lineRule="auto"/>
        <w:ind w:left="2071" w:right="2210" w:firstLine="0"/>
        <w:jc w:val="center"/>
        <w:rPr>
          <w:sz w:val="24"/>
        </w:rPr>
      </w:pPr>
      <w:r>
        <w:rPr>
          <w:sz w:val="24"/>
        </w:rPr>
        <w:t>ВСЕРОССИЙСКАЯ</w:t>
      </w:r>
      <w:r>
        <w:rPr>
          <w:spacing w:val="-15"/>
          <w:sz w:val="24"/>
        </w:rPr>
        <w:t xml:space="preserve"> </w:t>
      </w:r>
      <w:r>
        <w:rPr>
          <w:sz w:val="24"/>
        </w:rPr>
        <w:t>ОЛИМПИАДА</w:t>
      </w:r>
      <w:r>
        <w:rPr>
          <w:spacing w:val="-15"/>
          <w:sz w:val="24"/>
        </w:rPr>
        <w:t xml:space="preserve"> </w:t>
      </w:r>
      <w:r>
        <w:rPr>
          <w:sz w:val="24"/>
        </w:rPr>
        <w:t>ШКОЛЬНИКОВ ПО РУССКОМУ ЯЗЫКУ 202</w:t>
      </w:r>
      <w:r>
        <w:rPr>
          <w:rFonts w:hint="default"/>
          <w:sz w:val="24"/>
          <w:lang w:val="ru-RU"/>
        </w:rPr>
        <w:t>5</w:t>
      </w:r>
      <w:r>
        <w:rPr>
          <w:sz w:val="24"/>
        </w:rPr>
        <w:t>–202</w:t>
      </w:r>
      <w:r>
        <w:rPr>
          <w:rFonts w:hint="default"/>
          <w:sz w:val="24"/>
          <w:lang w:val="ru-RU"/>
        </w:rPr>
        <w:t>6</w:t>
      </w:r>
      <w:r>
        <w:rPr>
          <w:sz w:val="24"/>
        </w:rPr>
        <w:t xml:space="preserve"> уч. г.</w:t>
      </w:r>
    </w:p>
    <w:p w14:paraId="1A0F6A40">
      <w:pPr>
        <w:spacing w:before="0" w:line="272" w:lineRule="exact"/>
        <w:ind w:left="2075" w:right="2210" w:firstLine="0"/>
        <w:jc w:val="center"/>
        <w:rPr>
          <w:sz w:val="24"/>
        </w:rPr>
      </w:pPr>
      <w:r>
        <w:rPr>
          <w:sz w:val="24"/>
        </w:rPr>
        <w:t>ШКОЛЬНЫЙ</w:t>
      </w:r>
      <w:r>
        <w:rPr>
          <w:spacing w:val="-4"/>
          <w:sz w:val="24"/>
        </w:rPr>
        <w:t xml:space="preserve"> </w:t>
      </w:r>
      <w:r>
        <w:rPr>
          <w:sz w:val="24"/>
        </w:rPr>
        <w:t>ЭТАП.</w:t>
      </w:r>
      <w:r>
        <w:rPr>
          <w:spacing w:val="-2"/>
          <w:sz w:val="24"/>
        </w:rPr>
        <w:t xml:space="preserve"> </w:t>
      </w:r>
      <w:r>
        <w:rPr>
          <w:sz w:val="24"/>
        </w:rPr>
        <w:t>5-6</w:t>
      </w:r>
      <w:r>
        <w:rPr>
          <w:spacing w:val="-2"/>
          <w:sz w:val="24"/>
        </w:rPr>
        <w:t xml:space="preserve"> КЛАССЫ.</w:t>
      </w:r>
    </w:p>
    <w:p w14:paraId="75DE29C4">
      <w:pPr>
        <w:pStyle w:val="4"/>
        <w:spacing w:before="47"/>
        <w:rPr>
          <w:sz w:val="24"/>
        </w:rPr>
      </w:pPr>
    </w:p>
    <w:p w14:paraId="16ACA696">
      <w:pPr>
        <w:pStyle w:val="4"/>
        <w:ind w:left="582"/>
        <w:jc w:val="center"/>
      </w:pPr>
      <w:r>
        <mc:AlternateContent>
          <mc:Choice Requires="wps">
            <w:drawing>
              <wp:anchor distT="0" distB="0" distL="0" distR="0" simplePos="0" relativeHeight="251661312" behindDoc="0" locked="0" layoutInCell="1" allowOverlap="1">
                <wp:simplePos x="0" y="0"/>
                <wp:positionH relativeFrom="page">
                  <wp:posOffset>2522220</wp:posOffset>
                </wp:positionH>
                <wp:positionV relativeFrom="paragraph">
                  <wp:posOffset>473710</wp:posOffset>
                </wp:positionV>
                <wp:extent cx="3234690" cy="737870"/>
                <wp:effectExtent l="0" t="0" r="0" b="0"/>
                <wp:wrapNone/>
                <wp:docPr id="1" name="Text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34690" cy="7378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3"/>
                              <w:tblW w:w="0" w:type="auto"/>
                              <w:tblInd w:w="65" w:type="dxa"/>
                              <w:tblBorders>
                                <w:top w:val="single" w:color="000000" w:sz="4" w:space="0"/>
                                <w:left w:val="single" w:color="000000" w:sz="4" w:space="0"/>
                                <w:bottom w:val="single" w:color="000000" w:sz="4" w:space="0"/>
                                <w:right w:val="single" w:color="000000" w:sz="4" w:space="0"/>
                                <w:insideH w:val="single" w:color="000000" w:sz="4" w:space="0"/>
                                <w:insideV w:val="single" w:color="000000" w:sz="4" w:space="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710"/>
                              <w:gridCol w:w="708"/>
                              <w:gridCol w:w="662"/>
                              <w:gridCol w:w="811"/>
                              <w:gridCol w:w="751"/>
                              <w:gridCol w:w="691"/>
                              <w:gridCol w:w="629"/>
                            </w:tblGrid>
                            <w:tr w14:paraId="1CA6E992"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1142" w:hRule="atLeast"/>
                              </w:trPr>
                              <w:tc>
                                <w:tcPr>
                                  <w:tcW w:w="710" w:type="dxa"/>
                                </w:tcPr>
                                <w:p w14:paraId="2B1375E2">
                                  <w:pPr>
                                    <w:pStyle w:val="7"/>
                                    <w:spacing w:before="0"/>
                                    <w:ind w:left="0"/>
                                    <w:rPr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8" w:type="dxa"/>
                                </w:tcPr>
                                <w:p w14:paraId="3BA6A655">
                                  <w:pPr>
                                    <w:pStyle w:val="7"/>
                                    <w:spacing w:before="0"/>
                                    <w:ind w:left="0"/>
                                    <w:rPr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62" w:type="dxa"/>
                                </w:tcPr>
                                <w:p w14:paraId="53DF755B">
                                  <w:pPr>
                                    <w:pStyle w:val="7"/>
                                    <w:spacing w:before="0"/>
                                    <w:ind w:left="0"/>
                                    <w:rPr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11" w:type="dxa"/>
                                </w:tcPr>
                                <w:p w14:paraId="2B562178">
                                  <w:pPr>
                                    <w:pStyle w:val="7"/>
                                    <w:spacing w:before="0"/>
                                    <w:ind w:left="0"/>
                                    <w:rPr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1" w:type="dxa"/>
                                </w:tcPr>
                                <w:p w14:paraId="471FB28C">
                                  <w:pPr>
                                    <w:pStyle w:val="7"/>
                                    <w:spacing w:before="0"/>
                                    <w:ind w:left="0"/>
                                    <w:rPr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1" w:type="dxa"/>
                                </w:tcPr>
                                <w:p w14:paraId="7940111A">
                                  <w:pPr>
                                    <w:pStyle w:val="7"/>
                                    <w:spacing w:before="0"/>
                                    <w:ind w:left="0"/>
                                    <w:rPr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29" w:type="dxa"/>
                                </w:tcPr>
                                <w:p w14:paraId="489F9E7F">
                                  <w:pPr>
                                    <w:pStyle w:val="7"/>
                                    <w:spacing w:before="0"/>
                                    <w:ind w:left="0"/>
                                    <w:rPr>
                                      <w:sz w:val="2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34CE8E55">
                            <w:pPr>
                              <w:pStyle w:val="4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" o:spid="_x0000_s1026" o:spt="202" type="#_x0000_t202" style="position:absolute;left:0pt;margin-left:198.6pt;margin-top:37.3pt;height:58.1pt;width:254.7pt;mso-position-horizontal-relative:page;z-index:251661312;mso-width-relative:page;mso-height-relative:page;" filled="f" stroked="f" coordsize="21600,21600" o:gfxdata="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NtMEavZAAAACgEAAA8AAAAAAAAAAQAgAAAAIgAAAGRycy9kb3ducmV2LnhtbFBLAQIUABQAAAAI&#10;AIdO4kDG34FxswEAAHQDAAAOAAAAAAAAAAEAIAAAACgBAABkcnMvZTJvRG9jLnhtbFBLBQYAAAAA&#10;BgAGAFkBAABN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3"/>
                        <w:tblW w:w="0" w:type="auto"/>
                        <w:tblInd w:w="65" w:type="dxa"/>
                        <w:tbl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  <w:insideH w:val="single" w:color="000000" w:sz="4" w:space="0"/>
                          <w:insideV w:val="single" w:color="000000" w:sz="4" w:space="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710"/>
                        <w:gridCol w:w="708"/>
                        <w:gridCol w:w="662"/>
                        <w:gridCol w:w="811"/>
                        <w:gridCol w:w="751"/>
                        <w:gridCol w:w="691"/>
                        <w:gridCol w:w="629"/>
                      </w:tblGrid>
                      <w:tr w14:paraId="1CA6E992"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1142" w:hRule="atLeast"/>
                        </w:trPr>
                        <w:tc>
                          <w:tcPr>
                            <w:tcW w:w="710" w:type="dxa"/>
                          </w:tcPr>
                          <w:p w14:paraId="2B1375E2">
                            <w:pPr>
                              <w:pStyle w:val="7"/>
                              <w:spacing w:before="0"/>
                              <w:ind w:left="0"/>
                              <w:rPr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708" w:type="dxa"/>
                          </w:tcPr>
                          <w:p w14:paraId="3BA6A655">
                            <w:pPr>
                              <w:pStyle w:val="7"/>
                              <w:spacing w:before="0"/>
                              <w:ind w:left="0"/>
                              <w:rPr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662" w:type="dxa"/>
                          </w:tcPr>
                          <w:p w14:paraId="53DF755B">
                            <w:pPr>
                              <w:pStyle w:val="7"/>
                              <w:spacing w:before="0"/>
                              <w:ind w:left="0"/>
                              <w:rPr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811" w:type="dxa"/>
                          </w:tcPr>
                          <w:p w14:paraId="2B562178">
                            <w:pPr>
                              <w:pStyle w:val="7"/>
                              <w:spacing w:before="0"/>
                              <w:ind w:left="0"/>
                              <w:rPr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751" w:type="dxa"/>
                          </w:tcPr>
                          <w:p w14:paraId="471FB28C">
                            <w:pPr>
                              <w:pStyle w:val="7"/>
                              <w:spacing w:before="0"/>
                              <w:ind w:left="0"/>
                              <w:rPr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691" w:type="dxa"/>
                          </w:tcPr>
                          <w:p w14:paraId="7940111A">
                            <w:pPr>
                              <w:pStyle w:val="7"/>
                              <w:spacing w:before="0"/>
                              <w:ind w:left="0"/>
                              <w:rPr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629" w:type="dxa"/>
                          </w:tcPr>
                          <w:p w14:paraId="489F9E7F">
                            <w:pPr>
                              <w:pStyle w:val="7"/>
                              <w:spacing w:before="0"/>
                              <w:ind w:left="0"/>
                              <w:rPr>
                                <w:sz w:val="26"/>
                              </w:rPr>
                            </w:pPr>
                          </w:p>
                        </w:tc>
                      </w:tr>
                    </w:tbl>
                    <w:p w14:paraId="34CE8E55">
                      <w:pPr>
                        <w:pStyle w:val="4"/>
                      </w:pPr>
                    </w:p>
                  </w:txbxContent>
                </v:textbox>
              </v:shape>
            </w:pict>
          </mc:Fallback>
        </mc:AlternateContent>
      </w:r>
      <w:r>
        <w:t>Время</w:t>
      </w:r>
      <w:r>
        <w:rPr>
          <w:spacing w:val="-6"/>
        </w:rPr>
        <w:t xml:space="preserve"> </w:t>
      </w:r>
      <w:r>
        <w:t>выполнения</w:t>
      </w:r>
      <w:r>
        <w:rPr>
          <w:spacing w:val="-8"/>
        </w:rPr>
        <w:t xml:space="preserve"> </w:t>
      </w:r>
      <w:r>
        <w:t>60</w:t>
      </w:r>
      <w:r>
        <w:rPr>
          <w:spacing w:val="-4"/>
        </w:rPr>
        <w:t xml:space="preserve"> </w:t>
      </w:r>
      <w:r>
        <w:t>мин.</w:t>
      </w:r>
      <w:r>
        <w:rPr>
          <w:spacing w:val="-6"/>
        </w:rPr>
        <w:t xml:space="preserve"> </w:t>
      </w:r>
      <w:r>
        <w:t>Максимальное</w:t>
      </w:r>
      <w:r>
        <w:rPr>
          <w:spacing w:val="-8"/>
        </w:rPr>
        <w:t xml:space="preserve"> </w:t>
      </w:r>
      <w:r>
        <w:t>количество</w:t>
      </w:r>
      <w:r>
        <w:rPr>
          <w:spacing w:val="-4"/>
        </w:rPr>
        <w:t xml:space="preserve"> </w:t>
      </w:r>
      <w:r>
        <w:t>баллов –</w:t>
      </w:r>
      <w:r>
        <w:rPr>
          <w:spacing w:val="-6"/>
        </w:rPr>
        <w:t xml:space="preserve"> </w:t>
      </w:r>
      <w:r>
        <w:rPr>
          <w:spacing w:val="-5"/>
        </w:rPr>
        <w:t>33</w:t>
      </w:r>
    </w:p>
    <w:p w14:paraId="396B6284">
      <w:pPr>
        <w:pStyle w:val="4"/>
      </w:pPr>
    </w:p>
    <w:p w14:paraId="34D62AFA">
      <w:pPr>
        <w:pStyle w:val="4"/>
        <w:spacing w:before="239"/>
      </w:pPr>
    </w:p>
    <w:p w14:paraId="2A264B54">
      <w:pPr>
        <w:pStyle w:val="4"/>
        <w:ind w:left="285"/>
      </w:pPr>
      <w:r>
        <w:t>Шифр</w:t>
      </w:r>
      <w:r>
        <w:rPr>
          <w:spacing w:val="-2"/>
        </w:rPr>
        <w:t xml:space="preserve"> участника</w:t>
      </w:r>
    </w:p>
    <w:p w14:paraId="2DF6D0F4">
      <w:pPr>
        <w:pStyle w:val="4"/>
        <w:spacing w:before="304"/>
      </w:pPr>
      <w:bookmarkStart w:id="0" w:name="_GoBack"/>
      <w:bookmarkEnd w:id="0"/>
    </w:p>
    <w:p w14:paraId="27B24B1C">
      <w:pPr>
        <w:spacing w:before="0"/>
        <w:ind w:left="579" w:right="0" w:firstLine="0"/>
        <w:jc w:val="center"/>
        <w:rPr>
          <w:b/>
          <w:sz w:val="28"/>
        </w:rPr>
      </w:pPr>
      <w:r>
        <w:rPr>
          <w:b/>
          <w:sz w:val="28"/>
        </w:rPr>
        <w:t>Все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ответы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пишутся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со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строчной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буквы</w:t>
      </w:r>
    </w:p>
    <w:p w14:paraId="6B78511A">
      <w:pPr>
        <w:pStyle w:val="4"/>
        <w:rPr>
          <w:b/>
        </w:rPr>
      </w:pPr>
    </w:p>
    <w:p w14:paraId="6F2B4135">
      <w:pPr>
        <w:spacing w:before="0"/>
        <w:ind w:left="223" w:right="0" w:firstLine="0"/>
        <w:jc w:val="center"/>
        <w:rPr>
          <w:b/>
          <w:sz w:val="28"/>
        </w:rPr>
      </w:pPr>
      <w:r>
        <w:rPr>
          <w:b/>
          <w:sz w:val="28"/>
        </w:rPr>
        <w:t>Задачи</w:t>
      </w:r>
      <w:r>
        <w:rPr>
          <w:b/>
          <w:spacing w:val="-4"/>
          <w:sz w:val="28"/>
        </w:rPr>
        <w:t xml:space="preserve"> </w:t>
      </w:r>
      <w:r>
        <w:rPr>
          <w:b/>
          <w:spacing w:val="-5"/>
          <w:sz w:val="28"/>
        </w:rPr>
        <w:t>1–2</w:t>
      </w:r>
    </w:p>
    <w:p w14:paraId="01CC9A9F">
      <w:pPr>
        <w:spacing w:before="280"/>
        <w:ind w:left="645" w:right="0" w:firstLine="0"/>
        <w:jc w:val="left"/>
        <w:rPr>
          <w:b/>
          <w:sz w:val="28"/>
        </w:rPr>
      </w:pPr>
      <w:r>
        <w:rPr>
          <w:b/>
          <w:sz w:val="28"/>
        </w:rPr>
        <w:t>Прочитайте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предложения.</w:t>
      </w:r>
    </w:p>
    <w:p w14:paraId="34F6D80B">
      <w:pPr>
        <w:pStyle w:val="4"/>
        <w:spacing w:before="8"/>
        <w:rPr>
          <w:b/>
          <w:sz w:val="9"/>
        </w:rPr>
      </w:pPr>
      <w:r>
        <w:rPr>
          <w:b/>
          <w:sz w:val="9"/>
        </w:rPr>
        <mc:AlternateContent>
          <mc:Choice Requires="wps">
            <w:drawing>
              <wp:anchor distT="0" distB="0" distL="0" distR="0" simplePos="0" relativeHeight="251677696" behindDoc="1" locked="0" layoutInCell="1" allowOverlap="1">
                <wp:simplePos x="0" y="0"/>
                <wp:positionH relativeFrom="page">
                  <wp:posOffset>1116330</wp:posOffset>
                </wp:positionH>
                <wp:positionV relativeFrom="paragraph">
                  <wp:posOffset>95250</wp:posOffset>
                </wp:positionV>
                <wp:extent cx="6153150" cy="2933700"/>
                <wp:effectExtent l="0" t="0" r="0" b="0"/>
                <wp:wrapTopAndBottom/>
                <wp:docPr id="2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53150" cy="2933700"/>
                        </a:xfrm>
                        <a:prstGeom prst="rect">
                          <a:avLst/>
                        </a:pr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D6CEB2C">
                            <w:pPr>
                              <w:pStyle w:val="4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48"/>
                              </w:tabs>
                              <w:spacing w:before="115" w:after="0" w:line="240" w:lineRule="auto"/>
                              <w:ind w:left="648" w:right="369" w:hanging="360"/>
                              <w:jc w:val="both"/>
                            </w:pPr>
                            <w:r>
                              <w:t xml:space="preserve">Морские коньки населяют прибрежные </w:t>
                            </w:r>
                            <w:r>
                              <w:rPr>
                                <w:spacing w:val="409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spacing w:val="198"/>
                              </w:rPr>
                              <w:t xml:space="preserve"> </w:t>
                            </w:r>
                            <w:r>
                              <w:t xml:space="preserve">тропических и субтропических морей. [Александр Голяндин. Рассказы о животных, и не только о них: А у морского конька что за конек? // «Знание -- сила», </w:t>
                            </w:r>
                            <w:r>
                              <w:rPr>
                                <w:spacing w:val="-2"/>
                              </w:rPr>
                              <w:t>2003]</w:t>
                            </w:r>
                          </w:p>
                          <w:p w14:paraId="3B836DDF">
                            <w:pPr>
                              <w:pStyle w:val="4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48"/>
                              </w:tabs>
                              <w:spacing w:before="1" w:after="0" w:line="240" w:lineRule="auto"/>
                              <w:ind w:left="648" w:right="375" w:hanging="360"/>
                              <w:jc w:val="both"/>
                            </w:pPr>
                            <w:r>
                              <w:t>Волк</w:t>
                            </w:r>
                            <w:r>
                              <w:rPr>
                                <w:spacing w:val="-13"/>
                              </w:rPr>
                              <w:t xml:space="preserve"> </w:t>
                            </w:r>
                            <w:r>
                              <w:t>вышел</w:t>
                            </w:r>
                            <w:r>
                              <w:rPr>
                                <w:spacing w:val="-14"/>
                              </w:rPr>
                              <w:t xml:space="preserve"> </w:t>
                            </w:r>
                            <w:r>
                              <w:t>к</w:t>
                            </w:r>
                            <w:r>
                              <w:rPr>
                                <w:spacing w:val="-13"/>
                              </w:rPr>
                              <w:t xml:space="preserve"> </w:t>
                            </w:r>
                            <w:r>
                              <w:t>синему-синему</w:t>
                            </w:r>
                            <w:r>
                              <w:rPr>
                                <w:spacing w:val="-13"/>
                              </w:rPr>
                              <w:t xml:space="preserve"> </w:t>
                            </w:r>
                            <w:r>
                              <w:t>пруду</w:t>
                            </w:r>
                            <w:r>
                              <w:rPr>
                                <w:spacing w:val="-13"/>
                              </w:rPr>
                              <w:t xml:space="preserve"> </w:t>
                            </w:r>
                            <w:r>
                              <w:t>в</w:t>
                            </w:r>
                            <w:r>
                              <w:rPr>
                                <w:spacing w:val="-14"/>
                              </w:rPr>
                              <w:t xml:space="preserve"> </w:t>
                            </w:r>
                            <w:r>
                              <w:t>золотых</w:t>
                            </w:r>
                            <w:r>
                              <w:rPr>
                                <w:spacing w:val="-13"/>
                              </w:rPr>
                              <w:t xml:space="preserve"> </w:t>
                            </w:r>
                            <w:r>
                              <w:t>берегах,</w:t>
                            </w:r>
                            <w:r>
                              <w:rPr>
                                <w:spacing w:val="-14"/>
                              </w:rPr>
                              <w:t xml:space="preserve"> </w:t>
                            </w:r>
                            <w:r>
                              <w:t>достал</w:t>
                            </w:r>
                            <w:r>
                              <w:rPr>
                                <w:spacing w:val="-14"/>
                              </w:rPr>
                              <w:t xml:space="preserve"> </w:t>
                            </w:r>
                            <w:r>
                              <w:t xml:space="preserve">ножницы и посмотрел в </w:t>
                            </w:r>
                            <w:r>
                              <w:rPr>
                                <w:spacing w:val="80"/>
                                <w:w w:val="150"/>
                                <w:u w:val="single"/>
                              </w:rPr>
                              <w:t xml:space="preserve"> </w:t>
                            </w:r>
                            <w:r>
                              <w:t>. [Сергей Козлов. Как Ёжик с Медвежонком спасли Волка // «Мурзилка», 2003]</w:t>
                            </w:r>
                          </w:p>
                          <w:p w14:paraId="131A68E4">
                            <w:pPr>
                              <w:pStyle w:val="4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48"/>
                              </w:tabs>
                              <w:spacing w:before="0" w:after="0" w:line="240" w:lineRule="auto"/>
                              <w:ind w:left="648" w:right="375" w:hanging="360"/>
                              <w:jc w:val="both"/>
                            </w:pPr>
                            <w:r>
                              <w:t xml:space="preserve">Сквозь поры </w:t>
                            </w:r>
                            <w:r>
                              <w:rPr>
                                <w:spacing w:val="40"/>
                                <w:u w:val="single"/>
                              </w:rPr>
                              <w:t xml:space="preserve">  </w:t>
                            </w:r>
                            <w:r>
                              <w:rPr>
                                <w:spacing w:val="15"/>
                              </w:rPr>
                              <w:t xml:space="preserve"> </w:t>
                            </w:r>
                            <w:r>
                              <w:t xml:space="preserve">будет постепенно поступать к корням растения. [Татьяна Булгакова. Цветочная «косметичка» // «Сад своими руками», </w:t>
                            </w:r>
                            <w:r>
                              <w:rPr>
                                <w:spacing w:val="-2"/>
                              </w:rPr>
                              <w:t>2003.01.15]</w:t>
                            </w:r>
                          </w:p>
                          <w:p w14:paraId="408BE450">
                            <w:pPr>
                              <w:pStyle w:val="4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48"/>
                              </w:tabs>
                              <w:spacing w:before="0" w:after="0" w:line="276" w:lineRule="auto"/>
                              <w:ind w:left="648" w:right="374" w:hanging="360"/>
                              <w:jc w:val="both"/>
                            </w:pPr>
                            <w:r>
                              <w:t>Как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в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spacing w:val="80"/>
                                <w:u w:val="single"/>
                              </w:rPr>
                              <w:t xml:space="preserve">  </w:t>
                            </w:r>
                            <w:r>
                              <w:t>глядел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несостоявшийся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генерал,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как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величали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моего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хозяина многочисленные</w:t>
                            </w:r>
                            <w:r>
                              <w:rPr>
                                <w:spacing w:val="-18"/>
                              </w:rPr>
                              <w:t xml:space="preserve"> </w:t>
                            </w:r>
                            <w:r>
                              <w:t>московские</w:t>
                            </w:r>
                            <w:r>
                              <w:rPr>
                                <w:spacing w:val="-17"/>
                              </w:rPr>
                              <w:t xml:space="preserve"> </w:t>
                            </w:r>
                            <w:r>
                              <w:t>друзья,</w:t>
                            </w:r>
                            <w:r>
                              <w:rPr>
                                <w:spacing w:val="-18"/>
                              </w:rPr>
                              <w:t xml:space="preserve"> </w:t>
                            </w:r>
                            <w:r>
                              <w:t>отдыхавшие</w:t>
                            </w:r>
                            <w:r>
                              <w:rPr>
                                <w:spacing w:val="-17"/>
                              </w:rPr>
                              <w:t xml:space="preserve"> </w:t>
                            </w:r>
                            <w:r>
                              <w:t>в</w:t>
                            </w:r>
                            <w:r>
                              <w:rPr>
                                <w:spacing w:val="-18"/>
                              </w:rPr>
                              <w:t xml:space="preserve"> </w:t>
                            </w:r>
                            <w:r>
                              <w:t>Кижах.</w:t>
                            </w:r>
                            <w:r>
                              <w:rPr>
                                <w:spacing w:val="-17"/>
                              </w:rPr>
                              <w:t xml:space="preserve"> </w:t>
                            </w:r>
                            <w:r>
                              <w:t>[С.Ямщиков. Служу России, 2014].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" o:spid="_x0000_s1026" o:spt="202" type="#_x0000_t202" style="position:absolute;left:0pt;margin-left:87.9pt;margin-top:7.5pt;height:231pt;width:484.5pt;mso-position-horizontal-relative:page;mso-wrap-distance-bottom:0pt;mso-wrap-distance-top:0pt;z-index:-251638784;mso-width-relative:page;mso-height-relative:page;" filled="f" stroked="t" coordsize="21600,21600" o:gfxdata="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PSEE4zXAAAACwEA&#10;AA8AAAAAAAAAAQAgAAAAIgAAAGRycy9kb3ducmV2LnhtbFBLAQIUABQAAAAIAIdO4kDlFvJt4gEA&#10;ANkDAAAOAAAAAAAAAAEAIAAAACYBAABkcnMvZTJvRG9jLnhtbFBLBQYAAAAABgAGAFkBAAB6BQAA&#10;AAA=&#10;">
                <v:fill on="f" focussize="0,0"/>
                <v:stroke weight="1.5pt" color="#000000" joinstyle="round"/>
                <v:imagedata o:title=""/>
                <o:lock v:ext="edit" aspectratio="f"/>
                <v:textbox inset="0mm,0mm,0mm,0mm">
                  <w:txbxContent>
                    <w:p w14:paraId="6D6CEB2C">
                      <w:pPr>
                        <w:pStyle w:val="4"/>
                        <w:numPr>
                          <w:ilvl w:val="0"/>
                          <w:numId w:val="1"/>
                        </w:numPr>
                        <w:tabs>
                          <w:tab w:val="left" w:pos="648"/>
                        </w:tabs>
                        <w:spacing w:before="115" w:after="0" w:line="240" w:lineRule="auto"/>
                        <w:ind w:left="648" w:right="369" w:hanging="360"/>
                        <w:jc w:val="both"/>
                      </w:pPr>
                      <w:r>
                        <w:t xml:space="preserve">Морские коньки населяют прибрежные </w:t>
                      </w:r>
                      <w:r>
                        <w:rPr>
                          <w:spacing w:val="409"/>
                          <w:u w:val="single"/>
                        </w:rPr>
                        <w:t xml:space="preserve"> </w:t>
                      </w:r>
                      <w:r>
                        <w:rPr>
                          <w:spacing w:val="198"/>
                        </w:rPr>
                        <w:t xml:space="preserve"> </w:t>
                      </w:r>
                      <w:r>
                        <w:t xml:space="preserve">тропических и субтропических морей. [Александр Голяндин. Рассказы о животных, и не только о них: А у морского конька что за конек? // «Знание -- сила», </w:t>
                      </w:r>
                      <w:r>
                        <w:rPr>
                          <w:spacing w:val="-2"/>
                        </w:rPr>
                        <w:t>2003]</w:t>
                      </w:r>
                    </w:p>
                    <w:p w14:paraId="3B836DDF">
                      <w:pPr>
                        <w:pStyle w:val="4"/>
                        <w:numPr>
                          <w:ilvl w:val="0"/>
                          <w:numId w:val="1"/>
                        </w:numPr>
                        <w:tabs>
                          <w:tab w:val="left" w:pos="648"/>
                        </w:tabs>
                        <w:spacing w:before="1" w:after="0" w:line="240" w:lineRule="auto"/>
                        <w:ind w:left="648" w:right="375" w:hanging="360"/>
                        <w:jc w:val="both"/>
                      </w:pPr>
                      <w:r>
                        <w:t>Волк</w:t>
                      </w:r>
                      <w:r>
                        <w:rPr>
                          <w:spacing w:val="-13"/>
                        </w:rPr>
                        <w:t xml:space="preserve"> </w:t>
                      </w:r>
                      <w:r>
                        <w:t>вышел</w:t>
                      </w:r>
                      <w:r>
                        <w:rPr>
                          <w:spacing w:val="-14"/>
                        </w:rPr>
                        <w:t xml:space="preserve"> </w:t>
                      </w:r>
                      <w:r>
                        <w:t>к</w:t>
                      </w:r>
                      <w:r>
                        <w:rPr>
                          <w:spacing w:val="-13"/>
                        </w:rPr>
                        <w:t xml:space="preserve"> </w:t>
                      </w:r>
                      <w:r>
                        <w:t>синему-синему</w:t>
                      </w:r>
                      <w:r>
                        <w:rPr>
                          <w:spacing w:val="-13"/>
                        </w:rPr>
                        <w:t xml:space="preserve"> </w:t>
                      </w:r>
                      <w:r>
                        <w:t>пруду</w:t>
                      </w:r>
                      <w:r>
                        <w:rPr>
                          <w:spacing w:val="-13"/>
                        </w:rPr>
                        <w:t xml:space="preserve"> </w:t>
                      </w:r>
                      <w:r>
                        <w:t>в</w:t>
                      </w:r>
                      <w:r>
                        <w:rPr>
                          <w:spacing w:val="-14"/>
                        </w:rPr>
                        <w:t xml:space="preserve"> </w:t>
                      </w:r>
                      <w:r>
                        <w:t>золотых</w:t>
                      </w:r>
                      <w:r>
                        <w:rPr>
                          <w:spacing w:val="-13"/>
                        </w:rPr>
                        <w:t xml:space="preserve"> </w:t>
                      </w:r>
                      <w:r>
                        <w:t>берегах,</w:t>
                      </w:r>
                      <w:r>
                        <w:rPr>
                          <w:spacing w:val="-14"/>
                        </w:rPr>
                        <w:t xml:space="preserve"> </w:t>
                      </w:r>
                      <w:r>
                        <w:t>достал</w:t>
                      </w:r>
                      <w:r>
                        <w:rPr>
                          <w:spacing w:val="-14"/>
                        </w:rPr>
                        <w:t xml:space="preserve"> </w:t>
                      </w:r>
                      <w:r>
                        <w:t xml:space="preserve">ножницы и посмотрел в </w:t>
                      </w:r>
                      <w:r>
                        <w:rPr>
                          <w:spacing w:val="80"/>
                          <w:w w:val="150"/>
                          <w:u w:val="single"/>
                        </w:rPr>
                        <w:t xml:space="preserve"> </w:t>
                      </w:r>
                      <w:r>
                        <w:t>. [Сергей Козлов. Как Ёжик с Медвежонком спасли Волка // «Мурзилка», 2003]</w:t>
                      </w:r>
                    </w:p>
                    <w:p w14:paraId="131A68E4">
                      <w:pPr>
                        <w:pStyle w:val="4"/>
                        <w:numPr>
                          <w:ilvl w:val="0"/>
                          <w:numId w:val="1"/>
                        </w:numPr>
                        <w:tabs>
                          <w:tab w:val="left" w:pos="648"/>
                        </w:tabs>
                        <w:spacing w:before="0" w:after="0" w:line="240" w:lineRule="auto"/>
                        <w:ind w:left="648" w:right="375" w:hanging="360"/>
                        <w:jc w:val="both"/>
                      </w:pPr>
                      <w:r>
                        <w:t xml:space="preserve">Сквозь поры </w:t>
                      </w:r>
                      <w:r>
                        <w:rPr>
                          <w:spacing w:val="40"/>
                          <w:u w:val="single"/>
                        </w:rPr>
                        <w:t xml:space="preserve">  </w:t>
                      </w:r>
                      <w:r>
                        <w:rPr>
                          <w:spacing w:val="15"/>
                        </w:rPr>
                        <w:t xml:space="preserve"> </w:t>
                      </w:r>
                      <w:r>
                        <w:t xml:space="preserve">будет постепенно поступать к корням растения. [Татьяна Булгакова. Цветочная «косметичка» // «Сад своими руками», </w:t>
                      </w:r>
                      <w:r>
                        <w:rPr>
                          <w:spacing w:val="-2"/>
                        </w:rPr>
                        <w:t>2003.01.15]</w:t>
                      </w:r>
                    </w:p>
                    <w:p w14:paraId="408BE450">
                      <w:pPr>
                        <w:pStyle w:val="4"/>
                        <w:numPr>
                          <w:ilvl w:val="0"/>
                          <w:numId w:val="1"/>
                        </w:numPr>
                        <w:tabs>
                          <w:tab w:val="left" w:pos="648"/>
                        </w:tabs>
                        <w:spacing w:before="0" w:after="0" w:line="276" w:lineRule="auto"/>
                        <w:ind w:left="648" w:right="374" w:hanging="360"/>
                        <w:jc w:val="both"/>
                      </w:pPr>
                      <w:r>
                        <w:t>Как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в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rPr>
                          <w:spacing w:val="80"/>
                          <w:u w:val="single"/>
                        </w:rPr>
                        <w:t xml:space="preserve">  </w:t>
                      </w:r>
                      <w:r>
                        <w:t>глядел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несостоявшийся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генерал,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как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величали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моего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хозяина многочисленные</w:t>
                      </w:r>
                      <w:r>
                        <w:rPr>
                          <w:spacing w:val="-18"/>
                        </w:rPr>
                        <w:t xml:space="preserve"> </w:t>
                      </w:r>
                      <w:r>
                        <w:t>московские</w:t>
                      </w:r>
                      <w:r>
                        <w:rPr>
                          <w:spacing w:val="-17"/>
                        </w:rPr>
                        <w:t xml:space="preserve"> </w:t>
                      </w:r>
                      <w:r>
                        <w:t>друзья,</w:t>
                      </w:r>
                      <w:r>
                        <w:rPr>
                          <w:spacing w:val="-18"/>
                        </w:rPr>
                        <w:t xml:space="preserve"> </w:t>
                      </w:r>
                      <w:r>
                        <w:t>отдыхавшие</w:t>
                      </w:r>
                      <w:r>
                        <w:rPr>
                          <w:spacing w:val="-17"/>
                        </w:rPr>
                        <w:t xml:space="preserve"> </w:t>
                      </w:r>
                      <w:r>
                        <w:t>в</w:t>
                      </w:r>
                      <w:r>
                        <w:rPr>
                          <w:spacing w:val="-18"/>
                        </w:rPr>
                        <w:t xml:space="preserve"> </w:t>
                      </w:r>
                      <w:r>
                        <w:t>Кижах.</w:t>
                      </w:r>
                      <w:r>
                        <w:rPr>
                          <w:spacing w:val="-17"/>
                        </w:rPr>
                        <w:t xml:space="preserve"> </w:t>
                      </w:r>
                      <w:r>
                        <w:t>[С.Ямщиков. Служу России, 2014].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4223E6CC">
      <w:pPr>
        <w:pStyle w:val="6"/>
        <w:numPr>
          <w:ilvl w:val="0"/>
          <w:numId w:val="2"/>
        </w:numPr>
        <w:tabs>
          <w:tab w:val="left" w:pos="1365"/>
        </w:tabs>
        <w:spacing w:before="212" w:after="0" w:line="276" w:lineRule="auto"/>
        <w:ind w:left="1365" w:right="420" w:hanging="360"/>
        <w:jc w:val="both"/>
        <w:rPr>
          <w:b/>
          <w:sz w:val="28"/>
        </w:rPr>
      </w:pPr>
      <w:r>
        <w:rPr>
          <w:sz w:val="28"/>
        </w:rPr>
        <w:t xml:space="preserve">Во всех примерах пропущено одно и то же слово (формы слова в предложениях разные). Запишите это слово в </w:t>
      </w:r>
      <w:r>
        <w:rPr>
          <w:b/>
          <w:sz w:val="28"/>
          <w:u w:val="single"/>
        </w:rPr>
        <w:t>начальной форме</w:t>
      </w:r>
      <w:r>
        <w:rPr>
          <w:b/>
          <w:sz w:val="28"/>
        </w:rPr>
        <w:t xml:space="preserve"> </w:t>
      </w:r>
      <w:r>
        <w:rPr>
          <w:sz w:val="28"/>
        </w:rPr>
        <w:t xml:space="preserve">в </w:t>
      </w:r>
      <w:r>
        <w:rPr>
          <w:b/>
          <w:sz w:val="28"/>
          <w:u w:val="single"/>
        </w:rPr>
        <w:t>отдельное поле для ответа.</w:t>
      </w:r>
    </w:p>
    <w:p w14:paraId="480FEBD7">
      <w:pPr>
        <w:spacing w:before="202"/>
        <w:ind w:left="285" w:right="0" w:firstLine="0"/>
        <w:jc w:val="left"/>
        <w:rPr>
          <w:b/>
          <w:sz w:val="28"/>
        </w:rPr>
      </w:pPr>
      <w:r>
        <w:rPr>
          <w:b/>
          <w:sz w:val="28"/>
        </w:rPr>
        <mc:AlternateContent>
          <mc:Choice Requires="wps">
            <w:drawing>
              <wp:anchor distT="0" distB="0" distL="0" distR="0" simplePos="0" relativeHeight="251660288" behindDoc="0" locked="0" layoutInCell="1" allowOverlap="1">
                <wp:simplePos x="0" y="0"/>
                <wp:positionH relativeFrom="page">
                  <wp:posOffset>2820670</wp:posOffset>
                </wp:positionH>
                <wp:positionV relativeFrom="paragraph">
                  <wp:posOffset>201930</wp:posOffset>
                </wp:positionV>
                <wp:extent cx="2015490" cy="345440"/>
                <wp:effectExtent l="0" t="0" r="0" b="0"/>
                <wp:wrapNone/>
                <wp:docPr id="3" name="Graphic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5489" cy="345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15489" h="345440">
                              <a:moveTo>
                                <a:pt x="0" y="345439"/>
                              </a:moveTo>
                              <a:lnTo>
                                <a:pt x="2015489" y="345439"/>
                              </a:lnTo>
                              <a:lnTo>
                                <a:pt x="2015489" y="0"/>
                              </a:lnTo>
                              <a:lnTo>
                                <a:pt x="0" y="0"/>
                              </a:lnTo>
                              <a:lnTo>
                                <a:pt x="0" y="345439"/>
                              </a:lnTo>
                              <a:close/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3" o:spid="_x0000_s1026" o:spt="100" style="position:absolute;left:0pt;margin-left:222.1pt;margin-top:15.9pt;height:27.2pt;width:158.7pt;mso-position-horizontal-relative:page;z-index:251660288;mso-width-relative:page;mso-height-relative:page;" filled="f" stroked="t" coordsize="2015489,345440" o:gfxdata="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Xp+Fr9kAAAAJAQAADwAAAAAAAAABACAAAAAiAAAAZHJzL2Rv&#10;d25yZXYueG1sUEsBAhQAFAAAAAgAh07iQCvPl2c5AgAAEwUAAA4AAAAAAAAAAQAgAAAAKAEAAGRy&#10;cy9lMm9Eb2MueG1sUEsFBgAAAAAGAAYAWQEAANMFAAAAAA==&#10;" path="m0,345439l2015489,345439,2015489,0,0,0,0,345439xe">
                <v:fill on="f" focussize="0,0"/>
                <v:stroke weight="1.5pt" color="#000000" joinstyle="round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rPr>
          <w:b/>
          <w:sz w:val="28"/>
        </w:rPr>
        <w:t>Итого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1</w:t>
      </w:r>
      <w:r>
        <w:rPr>
          <w:b/>
          <w:spacing w:val="-1"/>
          <w:sz w:val="28"/>
        </w:rPr>
        <w:t xml:space="preserve"> </w:t>
      </w:r>
      <w:r>
        <w:rPr>
          <w:b/>
          <w:spacing w:val="-4"/>
          <w:sz w:val="28"/>
        </w:rPr>
        <w:t>балл</w:t>
      </w:r>
    </w:p>
    <w:p w14:paraId="2D22D69D">
      <w:pPr>
        <w:pStyle w:val="4"/>
        <w:spacing w:before="295"/>
        <w:rPr>
          <w:b/>
        </w:rPr>
      </w:pPr>
    </w:p>
    <w:p w14:paraId="2A55B8B0">
      <w:pPr>
        <w:pStyle w:val="6"/>
        <w:numPr>
          <w:ilvl w:val="0"/>
          <w:numId w:val="2"/>
        </w:numPr>
        <w:tabs>
          <w:tab w:val="left" w:pos="1365"/>
        </w:tabs>
        <w:spacing w:before="0" w:after="0" w:line="276" w:lineRule="auto"/>
        <w:ind w:left="1365" w:right="424" w:hanging="360"/>
        <w:jc w:val="both"/>
        <w:rPr>
          <w:sz w:val="28"/>
        </w:rPr>
      </w:pPr>
      <w:r>
        <w:rPr>
          <w:sz w:val="28"/>
        </w:rPr>
        <w:t>В</w:t>
      </w:r>
      <w:r>
        <w:rPr>
          <w:spacing w:val="-18"/>
          <w:sz w:val="28"/>
        </w:rPr>
        <w:t xml:space="preserve"> </w:t>
      </w:r>
      <w:r>
        <w:rPr>
          <w:sz w:val="28"/>
        </w:rPr>
        <w:t>одном</w:t>
      </w:r>
      <w:r>
        <w:rPr>
          <w:spacing w:val="-17"/>
          <w:sz w:val="28"/>
        </w:rPr>
        <w:t xml:space="preserve"> </w:t>
      </w:r>
      <w:r>
        <w:rPr>
          <w:sz w:val="28"/>
        </w:rPr>
        <w:t>из</w:t>
      </w:r>
      <w:r>
        <w:rPr>
          <w:spacing w:val="-18"/>
          <w:sz w:val="28"/>
        </w:rPr>
        <w:t xml:space="preserve"> </w:t>
      </w:r>
      <w:r>
        <w:rPr>
          <w:sz w:val="28"/>
        </w:rPr>
        <w:t>примеров</w:t>
      </w:r>
      <w:r>
        <w:rPr>
          <w:spacing w:val="-17"/>
          <w:sz w:val="28"/>
        </w:rPr>
        <w:t xml:space="preserve"> </w:t>
      </w:r>
      <w:r>
        <w:rPr>
          <w:sz w:val="28"/>
        </w:rPr>
        <w:t>это</w:t>
      </w:r>
      <w:r>
        <w:rPr>
          <w:spacing w:val="-18"/>
          <w:sz w:val="28"/>
        </w:rPr>
        <w:t xml:space="preserve"> </w:t>
      </w:r>
      <w:r>
        <w:rPr>
          <w:sz w:val="28"/>
        </w:rPr>
        <w:t>слово</w:t>
      </w:r>
      <w:r>
        <w:rPr>
          <w:spacing w:val="-17"/>
          <w:sz w:val="28"/>
        </w:rPr>
        <w:t xml:space="preserve"> </w:t>
      </w:r>
      <w:r>
        <w:rPr>
          <w:sz w:val="28"/>
        </w:rPr>
        <w:t>входит</w:t>
      </w:r>
      <w:r>
        <w:rPr>
          <w:spacing w:val="-18"/>
          <w:sz w:val="28"/>
        </w:rPr>
        <w:t xml:space="preserve"> </w:t>
      </w:r>
      <w:r>
        <w:rPr>
          <w:sz w:val="28"/>
        </w:rPr>
        <w:t>в</w:t>
      </w:r>
      <w:r>
        <w:rPr>
          <w:spacing w:val="-17"/>
          <w:sz w:val="28"/>
        </w:rPr>
        <w:t xml:space="preserve"> </w:t>
      </w:r>
      <w:r>
        <w:rPr>
          <w:sz w:val="28"/>
        </w:rPr>
        <w:t>состав</w:t>
      </w:r>
      <w:r>
        <w:rPr>
          <w:spacing w:val="-18"/>
          <w:sz w:val="28"/>
        </w:rPr>
        <w:t xml:space="preserve"> </w:t>
      </w:r>
      <w:r>
        <w:rPr>
          <w:sz w:val="28"/>
        </w:rPr>
        <w:t>фразеологизма.</w:t>
      </w:r>
      <w:r>
        <w:rPr>
          <w:spacing w:val="-17"/>
          <w:sz w:val="28"/>
        </w:rPr>
        <w:t xml:space="preserve"> </w:t>
      </w:r>
      <w:r>
        <w:rPr>
          <w:sz w:val="28"/>
        </w:rPr>
        <w:t xml:space="preserve">Какой глагол использован в этом фразеологизме? Ответ запишите в </w:t>
      </w:r>
      <w:r>
        <w:rPr>
          <w:b/>
          <w:sz w:val="28"/>
          <w:u w:val="single"/>
        </w:rPr>
        <w:t>начальной форме в отдельное поле для ответа</w:t>
      </w:r>
      <w:r>
        <w:rPr>
          <w:sz w:val="28"/>
          <w:u w:val="single"/>
        </w:rPr>
        <w:t>.</w:t>
      </w:r>
    </w:p>
    <w:p w14:paraId="0211BF7E">
      <w:pPr>
        <w:pStyle w:val="4"/>
      </w:pPr>
    </w:p>
    <w:p w14:paraId="00082276">
      <w:pPr>
        <w:pStyle w:val="4"/>
        <w:spacing w:before="126"/>
      </w:pPr>
    </w:p>
    <w:p w14:paraId="3C72C14B">
      <w:pPr>
        <w:spacing w:before="1"/>
        <w:ind w:left="285" w:right="0" w:firstLine="0"/>
        <w:jc w:val="left"/>
        <w:rPr>
          <w:b/>
          <w:sz w:val="28"/>
        </w:rPr>
      </w:pPr>
      <w:r>
        <w:rPr>
          <w:b/>
          <w:sz w:val="28"/>
        </w:rPr>
        <mc:AlternateContent>
          <mc:Choice Requires="wps">
            <w:drawing>
              <wp:anchor distT="0" distB="0" distL="0" distR="0" simplePos="0" relativeHeight="251660288" behindDoc="0" locked="0" layoutInCell="1" allowOverlap="1">
                <wp:simplePos x="0" y="0"/>
                <wp:positionH relativeFrom="page">
                  <wp:posOffset>2820670</wp:posOffset>
                </wp:positionH>
                <wp:positionV relativeFrom="paragraph">
                  <wp:posOffset>-260350</wp:posOffset>
                </wp:positionV>
                <wp:extent cx="2015490" cy="345440"/>
                <wp:effectExtent l="0" t="0" r="0" b="0"/>
                <wp:wrapNone/>
                <wp:docPr id="4" name="Graphic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5489" cy="345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15489" h="345440">
                              <a:moveTo>
                                <a:pt x="0" y="345440"/>
                              </a:moveTo>
                              <a:lnTo>
                                <a:pt x="2015489" y="345440"/>
                              </a:lnTo>
                              <a:lnTo>
                                <a:pt x="2015489" y="0"/>
                              </a:lnTo>
                              <a:lnTo>
                                <a:pt x="0" y="0"/>
                              </a:lnTo>
                              <a:lnTo>
                                <a:pt x="0" y="345440"/>
                              </a:lnTo>
                              <a:close/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4" o:spid="_x0000_s1026" o:spt="100" style="position:absolute;left:0pt;margin-left:222.1pt;margin-top:-20.5pt;height:27.2pt;width:158.7pt;mso-position-horizontal-relative:page;z-index:251660288;mso-width-relative:page;mso-height-relative:page;" filled="f" stroked="t" coordsize="2015489,345440" o:gfxdata="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DLWV6b2QAAAAoBAAAPAAAAAAAAAAEAIAAAACIAAABkcnMvZG93bnJl&#10;di54bWxQSwECFAAUAAAACACHTuJAyWt4QDUCAAATBQAADgAAAAAAAAABACAAAAAoAQAAZHJzL2Uy&#10;b0RvYy54bWxQSwUGAAAAAAYABgBZAQAAzwUAAAAA&#10;" path="m0,345440l2015489,345440,2015489,0,0,0,0,345440xe">
                <v:fill on="f" focussize="0,0"/>
                <v:stroke weight="1.5pt" color="#000000" joinstyle="round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rPr>
          <w:b/>
          <w:sz w:val="28"/>
        </w:rPr>
        <w:t>Итого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1</w:t>
      </w:r>
      <w:r>
        <w:rPr>
          <w:b/>
          <w:spacing w:val="-1"/>
          <w:sz w:val="28"/>
        </w:rPr>
        <w:t xml:space="preserve"> </w:t>
      </w:r>
      <w:r>
        <w:rPr>
          <w:b/>
          <w:spacing w:val="-4"/>
          <w:sz w:val="28"/>
        </w:rPr>
        <w:t>балл</w:t>
      </w:r>
    </w:p>
    <w:p w14:paraId="57840C59">
      <w:pPr>
        <w:spacing w:after="0"/>
        <w:jc w:val="left"/>
        <w:rPr>
          <w:b/>
          <w:sz w:val="28"/>
        </w:rPr>
        <w:sectPr>
          <w:type w:val="continuous"/>
          <w:pgSz w:w="11910" w:h="16840"/>
          <w:pgMar w:top="1040" w:right="425" w:bottom="280" w:left="1417" w:header="720" w:footer="720" w:gutter="0"/>
          <w:cols w:space="720" w:num="1"/>
        </w:sectPr>
      </w:pPr>
    </w:p>
    <w:p w14:paraId="4E4C05BE">
      <w:pPr>
        <w:spacing w:before="74"/>
        <w:ind w:left="583" w:right="0" w:firstLine="0"/>
        <w:jc w:val="center"/>
        <w:rPr>
          <w:b/>
          <w:sz w:val="28"/>
        </w:rPr>
      </w:pPr>
      <w:r>
        <w:rPr>
          <w:b/>
          <w:sz w:val="28"/>
        </w:rPr>
        <w:t>Задачи</w:t>
      </w:r>
      <w:r>
        <w:rPr>
          <w:b/>
          <w:spacing w:val="-4"/>
          <w:sz w:val="28"/>
        </w:rPr>
        <w:t xml:space="preserve"> </w:t>
      </w:r>
      <w:r>
        <w:rPr>
          <w:b/>
          <w:spacing w:val="-5"/>
          <w:sz w:val="28"/>
        </w:rPr>
        <w:t>3–4</w:t>
      </w:r>
    </w:p>
    <w:p w14:paraId="0412CDCD">
      <w:pPr>
        <w:spacing w:before="53"/>
        <w:ind w:left="582" w:right="5000" w:firstLine="0"/>
        <w:jc w:val="center"/>
        <w:rPr>
          <w:b/>
          <w:sz w:val="28"/>
        </w:rPr>
      </w:pPr>
      <w:r>
        <w:rPr>
          <w:b/>
          <w:sz w:val="28"/>
        </w:rPr>
        <w:t>Прочитайте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предложения.</w:t>
      </w:r>
    </w:p>
    <w:p w14:paraId="4E76FFE3">
      <w:pPr>
        <w:pStyle w:val="4"/>
        <w:spacing w:before="9"/>
        <w:rPr>
          <w:b/>
          <w:sz w:val="18"/>
        </w:rPr>
      </w:pPr>
      <w:r>
        <w:rPr>
          <w:b/>
          <w:sz w:val="18"/>
        </w:rPr>
        <mc:AlternateContent>
          <mc:Choice Requires="wps">
            <w:drawing>
              <wp:anchor distT="0" distB="0" distL="0" distR="0" simplePos="0" relativeHeight="251678720" behindDoc="1" locked="0" layoutInCell="1" allowOverlap="1">
                <wp:simplePos x="0" y="0"/>
                <wp:positionH relativeFrom="page">
                  <wp:posOffset>952500</wp:posOffset>
                </wp:positionH>
                <wp:positionV relativeFrom="paragraph">
                  <wp:posOffset>161925</wp:posOffset>
                </wp:positionV>
                <wp:extent cx="6267450" cy="1390650"/>
                <wp:effectExtent l="0" t="0" r="0" b="0"/>
                <wp:wrapTopAndBottom/>
                <wp:docPr id="5" name="Text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67450" cy="1390650"/>
                        </a:xfrm>
                        <a:prstGeom prst="rect">
                          <a:avLst/>
                        </a:pr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56DCF32">
                            <w:pPr>
                              <w:pStyle w:val="4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479"/>
                              </w:tabs>
                              <w:spacing w:before="53" w:after="0" w:line="240" w:lineRule="auto"/>
                              <w:ind w:left="187" w:right="295" w:firstLine="0"/>
                              <w:jc w:val="both"/>
                            </w:pPr>
                            <w:r>
                              <w:t>[Мельник] читал на клиросе так громко да так быстро, что и привычные люди удивлялись. — Вот как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чешет, вражий сын.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[</w:t>
                            </w:r>
                            <w:r>
                              <w:fldChar w:fldCharType="begin"/>
                            </w:r>
                            <w:r>
                              <w:instrText xml:space="preserve"> HYPERLINK "https://ru.wikipedia.org/wiki/%D0%9A%D0%BE%D1%80%D0%BE%D0%BB%D0%B5%D0%BD%D0%BA%D0%BE%2C_%D0%92%D0%BB%D0%B0%D0%B4%D0%B8%D0%BC%D0%B8%D1%80_%D0%93%D0%B0%D0%BB%D0%B0%D0%BA%D1%82%D0%B8%D0%BE%D0%BD%D0%BE%D0%B2%D0%B8%D1%87" \h </w:instrText>
                            </w:r>
                            <w:r>
                              <w:fldChar w:fldCharType="separate"/>
                            </w:r>
                            <w:r>
                              <w:t>В.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Г.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Короленко</w:t>
                            </w:r>
                            <w:r>
                              <w:fldChar w:fldCharType="end"/>
                            </w:r>
                            <w:r>
                              <w:t>. Судный день, 1890].</w:t>
                            </w:r>
                          </w:p>
                          <w:p w14:paraId="69886A7D">
                            <w:pPr>
                              <w:pStyle w:val="4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466"/>
                              </w:tabs>
                              <w:spacing w:before="283" w:after="0" w:line="240" w:lineRule="auto"/>
                              <w:ind w:left="187" w:right="535" w:firstLine="0"/>
                              <w:jc w:val="left"/>
                            </w:pPr>
                            <w:r>
                              <w:t>Высокая и узловатая, покрытая медной чешуей, много лет стояла над торфяными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болотами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Кривая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сосна.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[Юрий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Коваль.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У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Кривой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сосны,1979)].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5" o:spid="_x0000_s1026" o:spt="202" type="#_x0000_t202" style="position:absolute;left:0pt;margin-left:75pt;margin-top:12.75pt;height:109.5pt;width:493.5pt;mso-position-horizontal-relative:page;mso-wrap-distance-bottom:0pt;mso-wrap-distance-top:0pt;z-index:-251637760;mso-width-relative:page;mso-height-relative:page;" filled="f" stroked="t" coordsize="21600,21600" o:gfxdata="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Ggv/9HXAAAACwEAAA8A&#10;AAAAAAAAAQAgAAAAIgAAAGRycy9kb3ducmV2LnhtbFBLAQIUABQAAAAIAIdO4kDyKLf73wEAANkD&#10;AAAOAAAAAAAAAAEAIAAAACYBAABkcnMvZTJvRG9jLnhtbFBLBQYAAAAABgAGAFkBAAB3BQAAAAA=&#10;">
                <v:fill on="f" focussize="0,0"/>
                <v:stroke weight="1.5pt" color="#000000" joinstyle="round"/>
                <v:imagedata o:title=""/>
                <o:lock v:ext="edit" aspectratio="f"/>
                <v:textbox inset="0mm,0mm,0mm,0mm">
                  <w:txbxContent>
                    <w:p w14:paraId="456DCF32">
                      <w:pPr>
                        <w:pStyle w:val="4"/>
                        <w:numPr>
                          <w:ilvl w:val="0"/>
                          <w:numId w:val="3"/>
                        </w:numPr>
                        <w:tabs>
                          <w:tab w:val="left" w:pos="479"/>
                        </w:tabs>
                        <w:spacing w:before="53" w:after="0" w:line="240" w:lineRule="auto"/>
                        <w:ind w:left="187" w:right="295" w:firstLine="0"/>
                        <w:jc w:val="both"/>
                      </w:pPr>
                      <w:r>
                        <w:t>[Мельник] читал на клиросе так громко да так быстро, что и привычные люди удивлялись. — Вот как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чешет, вражий сын.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[</w:t>
                      </w:r>
                      <w:r>
                        <w:fldChar w:fldCharType="begin"/>
                      </w:r>
                      <w:r>
                        <w:instrText xml:space="preserve"> HYPERLINK "https://ru.wikipedia.org/wiki/%D0%9A%D0%BE%D1%80%D0%BE%D0%BB%D0%B5%D0%BD%D0%BA%D0%BE%2C_%D0%92%D0%BB%D0%B0%D0%B4%D0%B8%D0%BC%D0%B8%D1%80_%D0%93%D0%B0%D0%BB%D0%B0%D0%BA%D1%82%D0%B8%D0%BE%D0%BD%D0%BE%D0%B2%D0%B8%D1%87" \h </w:instrText>
                      </w:r>
                      <w:r>
                        <w:fldChar w:fldCharType="separate"/>
                      </w:r>
                      <w:r>
                        <w:t>В.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Г.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Короленко</w:t>
                      </w:r>
                      <w:r>
                        <w:fldChar w:fldCharType="end"/>
                      </w:r>
                      <w:r>
                        <w:t>. Судный день, 1890].</w:t>
                      </w:r>
                    </w:p>
                    <w:p w14:paraId="69886A7D">
                      <w:pPr>
                        <w:pStyle w:val="4"/>
                        <w:numPr>
                          <w:ilvl w:val="0"/>
                          <w:numId w:val="3"/>
                        </w:numPr>
                        <w:tabs>
                          <w:tab w:val="left" w:pos="466"/>
                        </w:tabs>
                        <w:spacing w:before="283" w:after="0" w:line="240" w:lineRule="auto"/>
                        <w:ind w:left="187" w:right="535" w:firstLine="0"/>
                        <w:jc w:val="left"/>
                      </w:pPr>
                      <w:r>
                        <w:t>Высокая и узловатая, покрытая медной чешуей, много лет стояла над торфяными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болотами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Кривая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сосна.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[Юрий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Коваль.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У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Кривой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сосны,1979)].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35DF298B">
      <w:pPr>
        <w:pStyle w:val="6"/>
        <w:numPr>
          <w:ilvl w:val="0"/>
          <w:numId w:val="2"/>
        </w:numPr>
        <w:tabs>
          <w:tab w:val="left" w:pos="565"/>
        </w:tabs>
        <w:spacing w:before="50" w:after="0" w:line="240" w:lineRule="auto"/>
        <w:ind w:left="285" w:right="420" w:firstLine="69"/>
        <w:jc w:val="both"/>
        <w:rPr>
          <w:sz w:val="28"/>
        </w:rPr>
      </w:pPr>
      <w:r>
        <w:rPr>
          <w:sz w:val="28"/>
        </w:rPr>
        <w:t>Найдите в этих предложениях два слова (</w:t>
      </w:r>
      <w:r>
        <w:rPr>
          <w:b/>
          <w:sz w:val="28"/>
        </w:rPr>
        <w:t>глагол и существительное</w:t>
      </w:r>
      <w:r>
        <w:rPr>
          <w:sz w:val="28"/>
        </w:rPr>
        <w:t>), которые являются историческими родственниками, но не являются родственными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современном</w:t>
      </w:r>
      <w:r>
        <w:rPr>
          <w:spacing w:val="-3"/>
          <w:sz w:val="28"/>
        </w:rPr>
        <w:t xml:space="preserve"> </w:t>
      </w:r>
      <w:r>
        <w:rPr>
          <w:sz w:val="28"/>
        </w:rPr>
        <w:t>русском</w:t>
      </w:r>
      <w:r>
        <w:rPr>
          <w:spacing w:val="-3"/>
          <w:sz w:val="28"/>
        </w:rPr>
        <w:t xml:space="preserve"> </w:t>
      </w:r>
      <w:r>
        <w:rPr>
          <w:sz w:val="28"/>
        </w:rPr>
        <w:t>языке.</w:t>
      </w:r>
      <w:r>
        <w:rPr>
          <w:spacing w:val="-3"/>
          <w:sz w:val="28"/>
        </w:rPr>
        <w:t xml:space="preserve"> </w:t>
      </w:r>
      <w:r>
        <w:rPr>
          <w:sz w:val="28"/>
        </w:rPr>
        <w:t>Выпишите</w:t>
      </w:r>
      <w:r>
        <w:rPr>
          <w:spacing w:val="-3"/>
          <w:sz w:val="28"/>
        </w:rPr>
        <w:t xml:space="preserve"> </w:t>
      </w:r>
      <w:r>
        <w:rPr>
          <w:sz w:val="28"/>
        </w:rPr>
        <w:t>слова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той</w:t>
      </w:r>
      <w:r>
        <w:rPr>
          <w:spacing w:val="-3"/>
          <w:sz w:val="28"/>
        </w:rPr>
        <w:t xml:space="preserve"> </w:t>
      </w:r>
      <w:r>
        <w:rPr>
          <w:sz w:val="28"/>
        </w:rPr>
        <w:t>форме,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в какой они стоят в тексте. Каждое слово </w:t>
      </w:r>
      <w:r>
        <w:rPr>
          <w:b/>
          <w:sz w:val="28"/>
        </w:rPr>
        <w:t xml:space="preserve">в </w:t>
      </w:r>
      <w:r>
        <w:rPr>
          <w:b/>
          <w:sz w:val="28"/>
          <w:u w:val="single"/>
        </w:rPr>
        <w:t>отдельное поле для ответа</w:t>
      </w:r>
      <w:r>
        <w:rPr>
          <w:sz w:val="28"/>
          <w:u w:val="single"/>
        </w:rPr>
        <w:t>.</w:t>
      </w:r>
    </w:p>
    <w:p w14:paraId="55E1D088">
      <w:pPr>
        <w:pStyle w:val="4"/>
      </w:pPr>
    </w:p>
    <w:p w14:paraId="77BE90FF">
      <w:pPr>
        <w:pStyle w:val="4"/>
        <w:spacing w:before="239"/>
      </w:pPr>
    </w:p>
    <w:p w14:paraId="7A7C566B">
      <w:pPr>
        <w:pStyle w:val="4"/>
        <w:ind w:left="772"/>
      </w:pPr>
      <w:r>
        <mc:AlternateContent>
          <mc:Choice Requires="wps">
            <w:drawing>
              <wp:anchor distT="0" distB="0" distL="0" distR="0" simplePos="0" relativeHeight="251663360" behindDoc="0" locked="0" layoutInCell="1" allowOverlap="1">
                <wp:simplePos x="0" y="0"/>
                <wp:positionH relativeFrom="page">
                  <wp:posOffset>2925445</wp:posOffset>
                </wp:positionH>
                <wp:positionV relativeFrom="paragraph">
                  <wp:posOffset>-196215</wp:posOffset>
                </wp:positionV>
                <wp:extent cx="2015490" cy="345440"/>
                <wp:effectExtent l="0" t="0" r="0" b="0"/>
                <wp:wrapNone/>
                <wp:docPr id="6" name="Graphic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5489" cy="345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15489" h="345440">
                              <a:moveTo>
                                <a:pt x="0" y="345439"/>
                              </a:moveTo>
                              <a:lnTo>
                                <a:pt x="2015489" y="345439"/>
                              </a:lnTo>
                              <a:lnTo>
                                <a:pt x="2015489" y="0"/>
                              </a:lnTo>
                              <a:lnTo>
                                <a:pt x="0" y="0"/>
                              </a:lnTo>
                              <a:lnTo>
                                <a:pt x="0" y="345439"/>
                              </a:lnTo>
                              <a:close/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6" o:spid="_x0000_s1026" o:spt="100" style="position:absolute;left:0pt;margin-left:230.35pt;margin-top:-15.45pt;height:27.2pt;width:158.7pt;mso-position-horizontal-relative:page;z-index:251663360;mso-width-relative:page;mso-height-relative:page;" filled="f" stroked="t" coordsize="2015489,345440" o:gfxdata="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16PqT9sAAAAKAQAADwAAAAAAAAABACAAAAAiAAAAZHJz&#10;L2Rvd25yZXYueG1sUEsBAhQAFAAAAAgAh07iQIkn1+M6AgAAEwUAAA4AAAAAAAAAAQAgAAAAKgEA&#10;AGRycy9lMm9Eb2MueG1sUEsFBgAAAAAGAAYAWQEAANYFAAAAAA==&#10;" path="m0,345439l2015489,345439,2015489,0,0,0,0,345439xe">
                <v:fill on="f" focussize="0,0"/>
                <v:stroke weight="1.5pt" color="#000000" joinstyle="round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rPr>
          <w:spacing w:val="-2"/>
        </w:rPr>
        <w:t>глагол</w:t>
      </w:r>
    </w:p>
    <w:p w14:paraId="0B4E8888">
      <w:pPr>
        <w:pStyle w:val="4"/>
      </w:pPr>
    </w:p>
    <w:p w14:paraId="6AD503B6">
      <w:pPr>
        <w:pStyle w:val="4"/>
        <w:spacing w:before="239"/>
      </w:pPr>
    </w:p>
    <w:p w14:paraId="13866E65">
      <w:pPr>
        <w:pStyle w:val="4"/>
        <w:ind w:left="772"/>
      </w:pPr>
      <w:r>
        <mc:AlternateContent>
          <mc:Choice Requires="wps">
            <w:drawing>
              <wp:anchor distT="0" distB="0" distL="0" distR="0" simplePos="0" relativeHeight="251662336" behindDoc="0" locked="0" layoutInCell="1" allowOverlap="1">
                <wp:simplePos x="0" y="0"/>
                <wp:positionH relativeFrom="page">
                  <wp:posOffset>2868295</wp:posOffset>
                </wp:positionH>
                <wp:positionV relativeFrom="paragraph">
                  <wp:posOffset>-32385</wp:posOffset>
                </wp:positionV>
                <wp:extent cx="2015490" cy="345440"/>
                <wp:effectExtent l="0" t="0" r="0" b="0"/>
                <wp:wrapNone/>
                <wp:docPr id="7" name="Graphic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5489" cy="345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15489" h="345440">
                              <a:moveTo>
                                <a:pt x="0" y="345439"/>
                              </a:moveTo>
                              <a:lnTo>
                                <a:pt x="2015489" y="345439"/>
                              </a:lnTo>
                              <a:lnTo>
                                <a:pt x="2015489" y="0"/>
                              </a:lnTo>
                              <a:lnTo>
                                <a:pt x="0" y="0"/>
                              </a:lnTo>
                              <a:lnTo>
                                <a:pt x="0" y="345439"/>
                              </a:lnTo>
                              <a:close/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7" o:spid="_x0000_s1026" o:spt="100" style="position:absolute;left:0pt;margin-left:225.85pt;margin-top:-2.55pt;height:27.2pt;width:158.7pt;mso-position-horizontal-relative:page;z-index:251662336;mso-width-relative:page;mso-height-relative:page;" filled="f" stroked="t" coordsize="2015489,345440" o:gfxdata="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HM3FUPZAAAACQEAAA8AAAAAAAAAAQAgAAAAIgAAAGRycy9k&#10;b3ducmV2LnhtbFBLAQIUABQAAAAIAIdO4kA8R+1+OgIAABMFAAAOAAAAAAAAAAEAIAAAACgBAABk&#10;cnMvZTJvRG9jLnhtbFBLBQYAAAAABgAGAFkBAADUBQAAAAA=&#10;" path="m0,345439l2015489,345439,2015489,0,0,0,0,345439xe">
                <v:fill on="f" focussize="0,0"/>
                <v:stroke weight="1.5pt" color="#000000" joinstyle="round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rPr>
          <w:spacing w:val="-2"/>
        </w:rPr>
        <w:t>существительное</w:t>
      </w:r>
    </w:p>
    <w:p w14:paraId="6F33A7E0">
      <w:pPr>
        <w:pStyle w:val="4"/>
      </w:pPr>
    </w:p>
    <w:p w14:paraId="0C24BDBC">
      <w:pPr>
        <w:pStyle w:val="4"/>
        <w:spacing w:before="6"/>
      </w:pPr>
    </w:p>
    <w:p w14:paraId="453A9DD8">
      <w:pPr>
        <w:spacing w:before="0"/>
        <w:ind w:left="285" w:right="0" w:firstLine="0"/>
        <w:jc w:val="left"/>
        <w:rPr>
          <w:b/>
          <w:sz w:val="28"/>
        </w:rPr>
      </w:pPr>
      <w:r>
        <w:rPr>
          <w:b/>
          <w:sz w:val="28"/>
        </w:rPr>
        <w:t>Итого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 xml:space="preserve">2 </w:t>
      </w:r>
      <w:r>
        <w:rPr>
          <w:b/>
          <w:spacing w:val="-2"/>
          <w:sz w:val="28"/>
        </w:rPr>
        <w:t>балла</w:t>
      </w:r>
    </w:p>
    <w:p w14:paraId="0FC827F0">
      <w:pPr>
        <w:pStyle w:val="4"/>
        <w:spacing w:before="95"/>
        <w:rPr>
          <w:b/>
        </w:rPr>
      </w:pPr>
    </w:p>
    <w:p w14:paraId="62EEDDC9">
      <w:pPr>
        <w:pStyle w:val="6"/>
        <w:numPr>
          <w:ilvl w:val="0"/>
          <w:numId w:val="2"/>
        </w:numPr>
        <w:tabs>
          <w:tab w:val="left" w:pos="717"/>
        </w:tabs>
        <w:spacing w:before="0" w:after="0" w:line="276" w:lineRule="auto"/>
        <w:ind w:left="285" w:right="428" w:firstLine="69"/>
        <w:jc w:val="both"/>
        <w:rPr>
          <w:sz w:val="28"/>
        </w:rPr>
      </w:pPr>
      <w:r>
        <w:rPr>
          <w:sz w:val="28"/>
        </w:rPr>
        <w:t xml:space="preserve">Выберите из списка синонимы, которыми можно объяснить значение найденного вами слова из предложения № 1, запишите номера выбранных слов </w:t>
      </w:r>
      <w:r>
        <w:rPr>
          <w:b/>
          <w:sz w:val="28"/>
          <w:u w:val="single"/>
        </w:rPr>
        <w:t>без запятых в отдельном поле для ответов</w:t>
      </w:r>
      <w:r>
        <w:rPr>
          <w:sz w:val="28"/>
        </w:rPr>
        <w:t>:</w:t>
      </w:r>
    </w:p>
    <w:p w14:paraId="24F47923">
      <w:pPr>
        <w:pStyle w:val="6"/>
        <w:numPr>
          <w:ilvl w:val="1"/>
          <w:numId w:val="2"/>
        </w:numPr>
        <w:tabs>
          <w:tab w:val="left" w:pos="564"/>
        </w:tabs>
        <w:spacing w:before="1" w:after="0" w:line="240" w:lineRule="auto"/>
        <w:ind w:left="564" w:right="0" w:hanging="279"/>
        <w:jc w:val="left"/>
        <w:rPr>
          <w:sz w:val="28"/>
        </w:rPr>
      </w:pPr>
      <w:r>
        <w:rPr>
          <w:spacing w:val="-2"/>
          <w:sz w:val="28"/>
        </w:rPr>
        <w:t>жарить</w:t>
      </w:r>
    </w:p>
    <w:p w14:paraId="7F78F1FD">
      <w:pPr>
        <w:pStyle w:val="6"/>
        <w:numPr>
          <w:ilvl w:val="1"/>
          <w:numId w:val="2"/>
        </w:numPr>
        <w:tabs>
          <w:tab w:val="left" w:pos="564"/>
        </w:tabs>
        <w:spacing w:before="47" w:after="0" w:line="240" w:lineRule="auto"/>
        <w:ind w:left="564" w:right="0" w:hanging="279"/>
        <w:jc w:val="left"/>
        <w:rPr>
          <w:sz w:val="28"/>
        </w:rPr>
      </w:pPr>
      <w:r>
        <w:rPr>
          <w:spacing w:val="-2"/>
          <w:sz w:val="28"/>
        </w:rPr>
        <w:t>врать</w:t>
      </w:r>
    </w:p>
    <w:p w14:paraId="3D2E14D2">
      <w:pPr>
        <w:pStyle w:val="6"/>
        <w:numPr>
          <w:ilvl w:val="1"/>
          <w:numId w:val="2"/>
        </w:numPr>
        <w:tabs>
          <w:tab w:val="left" w:pos="564"/>
        </w:tabs>
        <w:spacing w:before="51" w:after="0" w:line="240" w:lineRule="auto"/>
        <w:ind w:left="564" w:right="0" w:hanging="279"/>
        <w:jc w:val="left"/>
        <w:rPr>
          <w:sz w:val="28"/>
        </w:rPr>
      </w:pPr>
      <w:r>
        <w:rPr>
          <w:spacing w:val="-2"/>
          <w:sz w:val="28"/>
        </w:rPr>
        <w:t>скрести</w:t>
      </w:r>
    </w:p>
    <w:p w14:paraId="2E95C0C8">
      <w:pPr>
        <w:pStyle w:val="6"/>
        <w:numPr>
          <w:ilvl w:val="1"/>
          <w:numId w:val="2"/>
        </w:numPr>
        <w:tabs>
          <w:tab w:val="left" w:pos="634"/>
        </w:tabs>
        <w:spacing w:before="47" w:after="0" w:line="240" w:lineRule="auto"/>
        <w:ind w:left="634" w:right="0" w:hanging="349"/>
        <w:jc w:val="left"/>
        <w:rPr>
          <w:sz w:val="28"/>
        </w:rPr>
      </w:pPr>
      <w:r>
        <w:rPr>
          <w:spacing w:val="-2"/>
          <w:sz w:val="28"/>
        </w:rPr>
        <w:t>бежать</w:t>
      </w:r>
    </w:p>
    <w:p w14:paraId="2240C8C1">
      <w:pPr>
        <w:pStyle w:val="6"/>
        <w:numPr>
          <w:ilvl w:val="1"/>
          <w:numId w:val="2"/>
        </w:numPr>
        <w:tabs>
          <w:tab w:val="left" w:pos="564"/>
        </w:tabs>
        <w:spacing w:before="48" w:after="0" w:line="240" w:lineRule="auto"/>
        <w:ind w:left="564" w:right="0" w:hanging="279"/>
        <w:jc w:val="left"/>
        <w:rPr>
          <w:sz w:val="28"/>
        </w:rPr>
      </w:pPr>
      <w:r>
        <w:rPr>
          <w:spacing w:val="-2"/>
          <w:sz w:val="28"/>
        </w:rPr>
        <w:t>царапать</w:t>
      </w:r>
    </w:p>
    <w:p w14:paraId="3C4016E6">
      <w:pPr>
        <w:pStyle w:val="6"/>
        <w:numPr>
          <w:ilvl w:val="1"/>
          <w:numId w:val="2"/>
        </w:numPr>
        <w:tabs>
          <w:tab w:val="left" w:pos="564"/>
        </w:tabs>
        <w:spacing w:before="48" w:after="0" w:line="240" w:lineRule="auto"/>
        <w:ind w:left="564" w:right="0" w:hanging="279"/>
        <w:jc w:val="left"/>
        <w:rPr>
          <w:sz w:val="28"/>
        </w:rPr>
      </w:pPr>
      <w:r>
        <w:rPr>
          <w:spacing w:val="-2"/>
          <w:sz w:val="28"/>
        </w:rPr>
        <w:t>шпарить</w:t>
      </w:r>
    </w:p>
    <w:p w14:paraId="4694345F">
      <w:pPr>
        <w:pStyle w:val="6"/>
        <w:numPr>
          <w:ilvl w:val="1"/>
          <w:numId w:val="2"/>
        </w:numPr>
        <w:tabs>
          <w:tab w:val="left" w:pos="564"/>
        </w:tabs>
        <w:spacing w:before="50" w:after="0" w:line="240" w:lineRule="auto"/>
        <w:ind w:left="564" w:right="0" w:hanging="279"/>
        <w:jc w:val="left"/>
        <w:rPr>
          <w:sz w:val="28"/>
        </w:rPr>
      </w:pPr>
      <w:r>
        <w:rPr>
          <w:spacing w:val="-2"/>
          <w:sz w:val="28"/>
        </w:rPr>
        <w:t>говорить</w:t>
      </w:r>
    </w:p>
    <w:p w14:paraId="088CF7C7">
      <w:pPr>
        <w:pStyle w:val="4"/>
        <w:spacing w:before="17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simplePos="0" relativeHeight="251678720" behindDoc="1" locked="0" layoutInCell="1" allowOverlap="1">
                <wp:simplePos x="0" y="0"/>
                <wp:positionH relativeFrom="page">
                  <wp:posOffset>2801620</wp:posOffset>
                </wp:positionH>
                <wp:positionV relativeFrom="paragraph">
                  <wp:posOffset>172085</wp:posOffset>
                </wp:positionV>
                <wp:extent cx="2015490" cy="345440"/>
                <wp:effectExtent l="0" t="0" r="0" b="0"/>
                <wp:wrapTopAndBottom/>
                <wp:docPr id="8" name="Graphic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5489" cy="345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15489" h="345440">
                              <a:moveTo>
                                <a:pt x="0" y="345440"/>
                              </a:moveTo>
                              <a:lnTo>
                                <a:pt x="2015489" y="345440"/>
                              </a:lnTo>
                              <a:lnTo>
                                <a:pt x="2015489" y="0"/>
                              </a:lnTo>
                              <a:lnTo>
                                <a:pt x="0" y="0"/>
                              </a:lnTo>
                              <a:lnTo>
                                <a:pt x="0" y="345440"/>
                              </a:lnTo>
                              <a:close/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8" o:spid="_x0000_s1026" o:spt="100" style="position:absolute;left:0pt;margin-left:220.6pt;margin-top:13.55pt;height:27.2pt;width:158.7pt;mso-position-horizontal-relative:page;mso-wrap-distance-bottom:0pt;mso-wrap-distance-top:0pt;z-index:-251637760;mso-width-relative:page;mso-height-relative:page;" filled="f" stroked="t" coordsize="2015489,345440" o:gfxdata="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OakqMdoAAAAJAQAADwAAAAAAAAABACAAAAAiAAAAZHJzL2Rvd25y&#10;ZXYueG1sUEsBAhQAFAAAAAgAh07iQPDz92s1AgAAEwUAAA4AAAAAAAAAAQAgAAAAKQEAAGRycy9l&#10;Mm9Eb2MueG1sUEsFBgAAAAAGAAYAWQEAANAFAAAAAA==&#10;" path="m0,345440l2015489,345440,2015489,0,0,0,0,345440xe">
                <v:fill on="f" focussize="0,0"/>
                <v:stroke weight="1.5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p w14:paraId="5A4FD818">
      <w:pPr>
        <w:pStyle w:val="4"/>
        <w:spacing w:before="6"/>
      </w:pPr>
    </w:p>
    <w:p w14:paraId="437B56A0">
      <w:pPr>
        <w:spacing w:before="1"/>
        <w:ind w:left="354" w:right="0" w:firstLine="0"/>
        <w:jc w:val="left"/>
        <w:rPr>
          <w:b/>
          <w:sz w:val="28"/>
        </w:rPr>
      </w:pPr>
      <w:r>
        <w:rPr>
          <w:b/>
          <w:sz w:val="28"/>
        </w:rPr>
        <w:t>Итого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 xml:space="preserve">2 </w:t>
      </w:r>
      <w:r>
        <w:rPr>
          <w:b/>
          <w:spacing w:val="-2"/>
          <w:sz w:val="28"/>
        </w:rPr>
        <w:t>балла</w:t>
      </w:r>
    </w:p>
    <w:p w14:paraId="2386534D">
      <w:pPr>
        <w:spacing w:after="0"/>
        <w:jc w:val="left"/>
        <w:rPr>
          <w:b/>
          <w:sz w:val="28"/>
        </w:rPr>
        <w:sectPr>
          <w:pgSz w:w="11910" w:h="16840"/>
          <w:pgMar w:top="1040" w:right="425" w:bottom="280" w:left="1417" w:header="720" w:footer="720" w:gutter="0"/>
          <w:cols w:space="720" w:num="1"/>
        </w:sectPr>
      </w:pPr>
    </w:p>
    <w:p w14:paraId="7B84F1FF">
      <w:pPr>
        <w:spacing w:before="74"/>
        <w:ind w:left="0" w:right="134" w:firstLine="0"/>
        <w:jc w:val="center"/>
        <w:rPr>
          <w:b/>
          <w:sz w:val="28"/>
        </w:rPr>
      </w:pPr>
      <w:r>
        <w:rPr>
          <w:b/>
          <w:sz w:val="28"/>
        </w:rPr>
        <w:t>Задача</w:t>
      </w:r>
      <w:r>
        <w:rPr>
          <w:b/>
          <w:spacing w:val="-4"/>
          <w:sz w:val="28"/>
        </w:rPr>
        <w:t xml:space="preserve"> </w:t>
      </w:r>
      <w:r>
        <w:rPr>
          <w:b/>
          <w:spacing w:val="-5"/>
          <w:sz w:val="28"/>
        </w:rPr>
        <w:t>5.</w:t>
      </w:r>
    </w:p>
    <w:p w14:paraId="0AD6A041">
      <w:pPr>
        <w:pStyle w:val="4"/>
        <w:spacing w:before="101"/>
        <w:rPr>
          <w:b/>
        </w:rPr>
      </w:pPr>
    </w:p>
    <w:p w14:paraId="774AB405">
      <w:pPr>
        <w:spacing w:before="0"/>
        <w:ind w:left="285" w:right="0" w:firstLine="0"/>
        <w:jc w:val="left"/>
        <w:rPr>
          <w:b/>
          <w:sz w:val="28"/>
        </w:rPr>
      </w:pPr>
      <w:r>
        <w:rPr>
          <w:b/>
          <w:sz w:val="28"/>
        </w:rPr>
        <w:t>Прочитайте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предложение.</w:t>
      </w:r>
    </w:p>
    <w:p w14:paraId="2F027C5E">
      <w:pPr>
        <w:pStyle w:val="4"/>
        <w:spacing w:before="30"/>
        <w:rPr>
          <w:b/>
          <w:sz w:val="20"/>
        </w:rPr>
      </w:pPr>
      <w:r>
        <w:rPr>
          <w:b/>
          <w:sz w:val="20"/>
        </w:rPr>
        <mc:AlternateContent>
          <mc:Choice Requires="wps">
            <w:drawing>
              <wp:anchor distT="0" distB="0" distL="0" distR="0" simplePos="0" relativeHeight="251679744" behindDoc="1" locked="0" layoutInCell="1" allowOverlap="1">
                <wp:simplePos x="0" y="0"/>
                <wp:positionH relativeFrom="page">
                  <wp:posOffset>933450</wp:posOffset>
                </wp:positionH>
                <wp:positionV relativeFrom="paragraph">
                  <wp:posOffset>189865</wp:posOffset>
                </wp:positionV>
                <wp:extent cx="6220460" cy="1931670"/>
                <wp:effectExtent l="0" t="0" r="0" b="0"/>
                <wp:wrapTopAndBottom/>
                <wp:docPr id="9" name="Text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20460" cy="1931670"/>
                        </a:xfrm>
                        <a:prstGeom prst="rect">
                          <a:avLst/>
                        </a:pr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379EC0C">
                            <w:pPr>
                              <w:pStyle w:val="4"/>
                              <w:spacing w:before="11"/>
                              <w:ind w:left="217" w:right="190" w:firstLine="707"/>
                              <w:jc w:val="both"/>
                            </w:pPr>
                            <w:r>
                              <w:t>Один из домов Демидовых, тот, что с ювелирным магазином, стоял недалеко от дома Елисеевых, где отец Ванды снимал квартиру и помещение под парикмахерский салон; над дверью салона висела вывеска: «Альфред, личный парикмахер великой княгини Ольги Федоровны», а сбоку красивый золотой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парик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на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кронштейне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в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золотой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раме,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как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в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средневековых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городах: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у сапожника — сапог, у булочника — калач; рекламные золотящиеся калачи и крендели, впрочем, красовались перед булочными Санкт-Петербурга, объемные, наивные, напоминающие елочные игрушки. [Наталья Галкина. Вилла Рено // «Нева», 2003]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9" o:spid="_x0000_s1026" o:spt="202" type="#_x0000_t202" style="position:absolute;left:0pt;margin-left:73.5pt;margin-top:14.95pt;height:152.1pt;width:489.8pt;mso-position-horizontal-relative:page;mso-wrap-distance-bottom:0pt;mso-wrap-distance-top:0pt;z-index:-251636736;mso-width-relative:page;mso-height-relative:page;" filled="f" stroked="t" coordsize="21600,21600" o:gfxdata="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GVWc/DYAAAACwEA&#10;AA8AAAAAAAAAAQAgAAAAIgAAAGRycy9kb3ducmV2LnhtbFBLAQIUABQAAAAIAIdO4kBbkCVZ4QEA&#10;ANkDAAAOAAAAAAAAAAEAIAAAACcBAABkcnMvZTJvRG9jLnhtbFBLBQYAAAAABgAGAFkBAAB6BQAA&#10;AAA=&#10;">
                <v:fill on="f" focussize="0,0"/>
                <v:stroke weight="1.5pt" color="#000000" joinstyle="round"/>
                <v:imagedata o:title=""/>
                <o:lock v:ext="edit" aspectratio="f"/>
                <v:textbox inset="0mm,0mm,0mm,0mm">
                  <w:txbxContent>
                    <w:p w14:paraId="3379EC0C">
                      <w:pPr>
                        <w:pStyle w:val="4"/>
                        <w:spacing w:before="11"/>
                        <w:ind w:left="217" w:right="190" w:firstLine="707"/>
                        <w:jc w:val="both"/>
                      </w:pPr>
                      <w:r>
                        <w:t>Один из домов Демидовых, тот, что с ювелирным магазином, стоял недалеко от дома Елисеевых, где отец Ванды снимал квартиру и помещение под парикмахерский салон; над дверью салона висела вывеска: «Альфред, личный парикмахер великой княгини Ольги Федоровны», а сбоку красивый золотой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парик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на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кронштейне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в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золотой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раме,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как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в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средневековых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городах: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у сапожника — сапог, у булочника — калач; рекламные золотящиеся калачи и крендели, впрочем, красовались перед булочными Санкт-Петербурга, объемные, наивные, напоминающие елочные игрушки. [Наталья Галкина. Вилла Рено // «Нева», 2003]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3D42F39C">
      <w:pPr>
        <w:spacing w:before="161"/>
        <w:ind w:left="285" w:right="422" w:firstLine="707"/>
        <w:jc w:val="both"/>
        <w:rPr>
          <w:b/>
          <w:sz w:val="24"/>
        </w:rPr>
      </w:pPr>
      <w:r>
        <w:rPr>
          <w:sz w:val="24"/>
        </w:rPr>
        <w:t>В этом предложении есть слова, обозначающие изделия из теста. Запишите одно из слов</w:t>
      </w:r>
      <w:r>
        <w:rPr>
          <w:spacing w:val="-10"/>
          <w:sz w:val="24"/>
        </w:rPr>
        <w:t xml:space="preserve"> </w:t>
      </w:r>
      <w:r>
        <w:rPr>
          <w:sz w:val="24"/>
        </w:rPr>
        <w:t>(А)</w:t>
      </w:r>
      <w:r>
        <w:rPr>
          <w:spacing w:val="40"/>
          <w:sz w:val="24"/>
        </w:rPr>
        <w:t xml:space="preserve"> </w:t>
      </w:r>
      <w:r>
        <w:rPr>
          <w:b/>
          <w:sz w:val="24"/>
          <w:u w:val="single"/>
        </w:rPr>
        <w:t>в</w:t>
      </w:r>
      <w:r>
        <w:rPr>
          <w:b/>
          <w:spacing w:val="-10"/>
          <w:sz w:val="24"/>
          <w:u w:val="single"/>
        </w:rPr>
        <w:t xml:space="preserve"> </w:t>
      </w:r>
      <w:r>
        <w:rPr>
          <w:b/>
          <w:sz w:val="24"/>
          <w:u w:val="single"/>
        </w:rPr>
        <w:t>начальной</w:t>
      </w:r>
      <w:r>
        <w:rPr>
          <w:b/>
          <w:spacing w:val="-11"/>
          <w:sz w:val="24"/>
          <w:u w:val="single"/>
        </w:rPr>
        <w:t xml:space="preserve"> </w:t>
      </w:r>
      <w:r>
        <w:rPr>
          <w:b/>
          <w:sz w:val="24"/>
          <w:u w:val="single"/>
        </w:rPr>
        <w:t>форме</w:t>
      </w:r>
      <w:r>
        <w:rPr>
          <w:b/>
          <w:spacing w:val="-10"/>
          <w:sz w:val="24"/>
          <w:u w:val="single"/>
        </w:rPr>
        <w:t xml:space="preserve"> </w:t>
      </w:r>
      <w:r>
        <w:rPr>
          <w:b/>
          <w:sz w:val="24"/>
          <w:u w:val="single"/>
        </w:rPr>
        <w:t>в</w:t>
      </w:r>
      <w:r>
        <w:rPr>
          <w:b/>
          <w:spacing w:val="-10"/>
          <w:sz w:val="24"/>
          <w:u w:val="single"/>
        </w:rPr>
        <w:t xml:space="preserve"> </w:t>
      </w:r>
      <w:r>
        <w:rPr>
          <w:b/>
          <w:sz w:val="24"/>
          <w:u w:val="single"/>
        </w:rPr>
        <w:t>отдельное</w:t>
      </w:r>
      <w:r>
        <w:rPr>
          <w:b/>
          <w:spacing w:val="-11"/>
          <w:sz w:val="24"/>
          <w:u w:val="single"/>
        </w:rPr>
        <w:t xml:space="preserve"> </w:t>
      </w:r>
      <w:r>
        <w:rPr>
          <w:b/>
          <w:sz w:val="24"/>
          <w:u w:val="single"/>
        </w:rPr>
        <w:t>поле</w:t>
      </w:r>
      <w:r>
        <w:rPr>
          <w:b/>
          <w:spacing w:val="-11"/>
          <w:sz w:val="24"/>
          <w:u w:val="single"/>
        </w:rPr>
        <w:t xml:space="preserve"> </w:t>
      </w:r>
      <w:r>
        <w:rPr>
          <w:b/>
          <w:sz w:val="24"/>
          <w:u w:val="single"/>
        </w:rPr>
        <w:t>для</w:t>
      </w:r>
      <w:r>
        <w:rPr>
          <w:b/>
          <w:spacing w:val="-10"/>
          <w:sz w:val="24"/>
          <w:u w:val="single"/>
        </w:rPr>
        <w:t xml:space="preserve"> </w:t>
      </w:r>
      <w:r>
        <w:rPr>
          <w:b/>
          <w:sz w:val="24"/>
          <w:u w:val="single"/>
        </w:rPr>
        <w:t>ответа</w:t>
      </w:r>
      <w:r>
        <w:rPr>
          <w:sz w:val="24"/>
          <w:u w:val="single"/>
        </w:rPr>
        <w:t>.</w:t>
      </w:r>
      <w:r>
        <w:rPr>
          <w:spacing w:val="-10"/>
          <w:sz w:val="24"/>
        </w:rPr>
        <w:t xml:space="preserve"> </w:t>
      </w:r>
      <w:r>
        <w:rPr>
          <w:sz w:val="24"/>
        </w:rPr>
        <w:t>Для</w:t>
      </w:r>
      <w:r>
        <w:rPr>
          <w:spacing w:val="-10"/>
          <w:sz w:val="24"/>
        </w:rPr>
        <w:t xml:space="preserve"> </w:t>
      </w:r>
      <w:r>
        <w:rPr>
          <w:sz w:val="24"/>
        </w:rPr>
        <w:t>этого</w:t>
      </w:r>
      <w:r>
        <w:rPr>
          <w:spacing w:val="-10"/>
          <w:sz w:val="24"/>
        </w:rPr>
        <w:t xml:space="preserve"> </w:t>
      </w:r>
      <w:r>
        <w:rPr>
          <w:sz w:val="24"/>
        </w:rPr>
        <w:t>определите</w:t>
      </w:r>
      <w:r>
        <w:rPr>
          <w:spacing w:val="-10"/>
          <w:sz w:val="24"/>
        </w:rPr>
        <w:t xml:space="preserve"> </w:t>
      </w:r>
      <w:r>
        <w:rPr>
          <w:sz w:val="24"/>
        </w:rPr>
        <w:t>для</w:t>
      </w:r>
      <w:r>
        <w:rPr>
          <w:spacing w:val="-12"/>
          <w:sz w:val="24"/>
        </w:rPr>
        <w:t xml:space="preserve"> </w:t>
      </w:r>
      <w:r>
        <w:rPr>
          <w:sz w:val="24"/>
        </w:rPr>
        <w:t>него исторически родственные слова с опорой на данные ниже значения. Запишите найденные слова в начальной форме</w:t>
      </w:r>
      <w:r>
        <w:rPr>
          <w:spacing w:val="80"/>
          <w:sz w:val="24"/>
        </w:rPr>
        <w:t xml:space="preserve"> </w:t>
      </w:r>
      <w:r>
        <w:rPr>
          <w:b/>
          <w:sz w:val="24"/>
          <w:u w:val="single"/>
        </w:rPr>
        <w:t>в отдельное поле для ответов</w:t>
      </w:r>
      <w:r>
        <w:rPr>
          <w:b/>
          <w:sz w:val="24"/>
        </w:rPr>
        <w:t>.</w:t>
      </w:r>
    </w:p>
    <w:p w14:paraId="15B2CF94">
      <w:pPr>
        <w:pStyle w:val="4"/>
        <w:spacing w:before="5"/>
        <w:rPr>
          <w:b/>
          <w:sz w:val="24"/>
        </w:rPr>
      </w:pPr>
    </w:p>
    <w:p w14:paraId="64D9CDB7">
      <w:pPr>
        <w:spacing w:before="0"/>
        <w:ind w:left="2253" w:right="0" w:firstLine="0"/>
        <w:jc w:val="left"/>
        <w:rPr>
          <w:b/>
          <w:sz w:val="24"/>
        </w:rPr>
      </w:pPr>
      <w:r>
        <w:rPr>
          <w:b/>
          <w:sz w:val="24"/>
        </w:rPr>
        <mc:AlternateContent>
          <mc:Choice Requires="wps">
            <w:drawing>
              <wp:anchor distT="0" distB="0" distL="0" distR="0" simplePos="0" relativeHeight="251664384" behindDoc="0" locked="0" layoutInCell="1" allowOverlap="1">
                <wp:simplePos x="0" y="0"/>
                <wp:positionH relativeFrom="page">
                  <wp:posOffset>2811780</wp:posOffset>
                </wp:positionH>
                <wp:positionV relativeFrom="paragraph">
                  <wp:posOffset>-635</wp:posOffset>
                </wp:positionV>
                <wp:extent cx="2015490" cy="345440"/>
                <wp:effectExtent l="0" t="0" r="0" b="0"/>
                <wp:wrapNone/>
                <wp:docPr id="10" name="Graphic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5489" cy="345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15489" h="345440">
                              <a:moveTo>
                                <a:pt x="0" y="345439"/>
                              </a:moveTo>
                              <a:lnTo>
                                <a:pt x="2015489" y="345439"/>
                              </a:lnTo>
                              <a:lnTo>
                                <a:pt x="2015489" y="0"/>
                              </a:lnTo>
                              <a:lnTo>
                                <a:pt x="0" y="0"/>
                              </a:lnTo>
                              <a:lnTo>
                                <a:pt x="0" y="345439"/>
                              </a:lnTo>
                              <a:close/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10" o:spid="_x0000_s1026" o:spt="100" style="position:absolute;left:0pt;margin-left:221.4pt;margin-top:-0.05pt;height:27.2pt;width:158.7pt;mso-position-horizontal-relative:page;z-index:251664384;mso-width-relative:page;mso-height-relative:page;" filled="f" stroked="t" coordsize="2015489,345440" o:gfxdata="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qgZvctgAAAAIAQAADwAAAAAAAAABACAAAAAiAAAAZHJzL2Rv&#10;d25yZXYueG1sUEsBAhQAFAAAAAgAh07iQE5wozE6AgAAFQUAAA4AAAAAAAAAAQAgAAAAJwEAAGRy&#10;cy9lMm9Eb2MueG1sUEsFBgAAAAAGAAYAWQEAANMFAAAAAA==&#10;" path="m0,345439l2015489,345439,2015489,0,0,0,0,345439xe">
                <v:fill on="f" focussize="0,0"/>
                <v:stroke weight="1.5pt" color="#000000" joinstyle="round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rPr>
          <w:b/>
          <w:spacing w:val="-10"/>
          <w:sz w:val="24"/>
        </w:rPr>
        <w:t>А</w:t>
      </w:r>
    </w:p>
    <w:p w14:paraId="6A328FCC">
      <w:pPr>
        <w:pStyle w:val="4"/>
        <w:spacing w:before="3"/>
        <w:rPr>
          <w:b/>
          <w:sz w:val="24"/>
        </w:rPr>
      </w:pPr>
    </w:p>
    <w:p w14:paraId="26C20C1C">
      <w:pPr>
        <w:pStyle w:val="6"/>
        <w:numPr>
          <w:ilvl w:val="0"/>
          <w:numId w:val="4"/>
        </w:numPr>
        <w:tabs>
          <w:tab w:val="left" w:pos="561"/>
        </w:tabs>
        <w:spacing w:before="0" w:after="0" w:line="240" w:lineRule="auto"/>
        <w:ind w:left="561" w:right="0" w:hanging="276"/>
        <w:jc w:val="left"/>
        <w:rPr>
          <w:sz w:val="24"/>
        </w:rPr>
      </w:pPr>
      <w:r>
        <w:rPr>
          <w:sz w:val="24"/>
        </w:rPr>
        <w:t>Изгородь</w:t>
      </w:r>
      <w:r>
        <w:rPr>
          <w:spacing w:val="-16"/>
          <w:sz w:val="24"/>
        </w:rPr>
        <w:t xml:space="preserve"> </w:t>
      </w:r>
      <w:r>
        <w:rPr>
          <w:sz w:val="24"/>
        </w:rPr>
        <w:t>вокруг</w:t>
      </w:r>
      <w:r>
        <w:rPr>
          <w:spacing w:val="-13"/>
          <w:sz w:val="24"/>
        </w:rPr>
        <w:t xml:space="preserve"> </w:t>
      </w:r>
      <w:r>
        <w:rPr>
          <w:sz w:val="24"/>
        </w:rPr>
        <w:t>деревни</w:t>
      </w:r>
      <w:r>
        <w:rPr>
          <w:spacing w:val="-14"/>
          <w:sz w:val="24"/>
        </w:rPr>
        <w:t xml:space="preserve"> </w:t>
      </w:r>
      <w:r>
        <w:rPr>
          <w:sz w:val="24"/>
        </w:rPr>
        <w:t>или</w:t>
      </w:r>
      <w:r>
        <w:rPr>
          <w:spacing w:val="-12"/>
          <w:sz w:val="24"/>
        </w:rPr>
        <w:t xml:space="preserve"> </w:t>
      </w:r>
      <w:r>
        <w:rPr>
          <w:sz w:val="24"/>
        </w:rPr>
        <w:t>у</w:t>
      </w:r>
      <w:r>
        <w:rPr>
          <w:spacing w:val="-14"/>
          <w:sz w:val="24"/>
        </w:rPr>
        <w:t xml:space="preserve"> </w:t>
      </w:r>
      <w:r>
        <w:rPr>
          <w:sz w:val="24"/>
        </w:rPr>
        <w:t>края</w:t>
      </w:r>
      <w:r>
        <w:rPr>
          <w:spacing w:val="-13"/>
          <w:sz w:val="24"/>
        </w:rPr>
        <w:t xml:space="preserve"> </w:t>
      </w:r>
      <w:r>
        <w:rPr>
          <w:sz w:val="24"/>
        </w:rPr>
        <w:t>деревни;</w:t>
      </w:r>
      <w:r>
        <w:rPr>
          <w:spacing w:val="-13"/>
          <w:sz w:val="24"/>
        </w:rPr>
        <w:t xml:space="preserve"> </w:t>
      </w:r>
      <w:r>
        <w:rPr>
          <w:sz w:val="24"/>
        </w:rPr>
        <w:t>вообще</w:t>
      </w:r>
      <w:r>
        <w:rPr>
          <w:spacing w:val="-15"/>
          <w:sz w:val="24"/>
        </w:rPr>
        <w:t xml:space="preserve"> </w:t>
      </w:r>
      <w:r>
        <w:rPr>
          <w:sz w:val="24"/>
        </w:rPr>
        <w:t>край</w:t>
      </w:r>
      <w:r>
        <w:rPr>
          <w:spacing w:val="-14"/>
          <w:sz w:val="24"/>
        </w:rPr>
        <w:t xml:space="preserve"> </w:t>
      </w:r>
      <w:r>
        <w:rPr>
          <w:sz w:val="24"/>
        </w:rPr>
        <w:t>деревни,</w:t>
      </w:r>
      <w:r>
        <w:rPr>
          <w:spacing w:val="-13"/>
          <w:sz w:val="24"/>
        </w:rPr>
        <w:t xml:space="preserve"> </w:t>
      </w:r>
      <w:r>
        <w:rPr>
          <w:sz w:val="24"/>
        </w:rPr>
        <w:t>села,</w:t>
      </w:r>
      <w:r>
        <w:rPr>
          <w:spacing w:val="-13"/>
          <w:sz w:val="24"/>
        </w:rPr>
        <w:t xml:space="preserve"> </w:t>
      </w:r>
      <w:r>
        <w:rPr>
          <w:sz w:val="24"/>
        </w:rPr>
        <w:t>города</w:t>
      </w:r>
      <w:r>
        <w:rPr>
          <w:spacing w:val="-10"/>
          <w:sz w:val="24"/>
        </w:rPr>
        <w:t xml:space="preserve"> </w:t>
      </w:r>
      <w:r>
        <w:rPr>
          <w:sz w:val="24"/>
        </w:rPr>
        <w:t>–</w:t>
      </w:r>
      <w:r>
        <w:rPr>
          <w:spacing w:val="-13"/>
          <w:sz w:val="24"/>
        </w:rPr>
        <w:t xml:space="preserve"> </w:t>
      </w:r>
      <w:r>
        <w:rPr>
          <w:sz w:val="24"/>
        </w:rPr>
        <w:t>7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букв.</w:t>
      </w:r>
    </w:p>
    <w:p w14:paraId="1FA7943F">
      <w:pPr>
        <w:pStyle w:val="4"/>
        <w:rPr>
          <w:sz w:val="12"/>
        </w:rPr>
      </w:pPr>
      <w:r>
        <w:rPr>
          <w:sz w:val="12"/>
        </w:rPr>
        <mc:AlternateContent>
          <mc:Choice Requires="wpg">
            <w:drawing>
              <wp:anchor distT="0" distB="0" distL="0" distR="0" simplePos="0" relativeHeight="251679744" behindDoc="1" locked="0" layoutInCell="1" allowOverlap="1">
                <wp:simplePos x="0" y="0"/>
                <wp:positionH relativeFrom="page">
                  <wp:posOffset>2877185</wp:posOffset>
                </wp:positionH>
                <wp:positionV relativeFrom="paragraph">
                  <wp:posOffset>102870</wp:posOffset>
                </wp:positionV>
                <wp:extent cx="2034540" cy="364490"/>
                <wp:effectExtent l="0" t="0" r="0" b="0"/>
                <wp:wrapTopAndBottom/>
                <wp:docPr id="11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4539" cy="364490"/>
                          <a:chOff x="0" y="0"/>
                          <a:chExt cx="2034539" cy="364490"/>
                        </a:xfrm>
                      </wpg:grpSpPr>
                      <wps:wsp>
                        <wps:cNvPr id="12" name="Graphic 12"/>
                        <wps:cNvSpPr/>
                        <wps:spPr>
                          <a:xfrm>
                            <a:off x="9525" y="9525"/>
                            <a:ext cx="2015489" cy="3454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15489" h="345440">
                                <a:moveTo>
                                  <a:pt x="201548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45439"/>
                                </a:lnTo>
                                <a:lnTo>
                                  <a:pt x="2015489" y="345439"/>
                                </a:lnTo>
                                <a:lnTo>
                                  <a:pt x="201548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9525" y="9525"/>
                            <a:ext cx="2015489" cy="3454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15489" h="345440">
                                <a:moveTo>
                                  <a:pt x="0" y="345439"/>
                                </a:moveTo>
                                <a:lnTo>
                                  <a:pt x="2015489" y="345439"/>
                                </a:lnTo>
                                <a:lnTo>
                                  <a:pt x="201548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45439"/>
                                </a:lnTo>
                                <a:close/>
                              </a:path>
                            </a:pathLst>
                          </a:custGeom>
                          <a:ln w="190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1" o:spid="_x0000_s1026" o:spt="203" style="position:absolute;left:0pt;margin-left:226.55pt;margin-top:8.1pt;height:28.7pt;width:160.2pt;mso-position-horizontal-relative:page;mso-wrap-distance-bottom:0pt;mso-wrap-distance-top:0pt;z-index:-251636736;mso-width-relative:page;mso-height-relative:page;" coordsize="2034539,364490" o:gfxdata="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">
                <o:lock v:ext="edit" aspectratio="f"/>
                <v:shape id="Graphic 12" o:spid="_x0000_s1026" o:spt="100" style="position:absolute;left:9525;top:9525;height:345440;width:2015489;" fillcolor="#FFFFFF" filled="t" stroked="f" coordsize="2015489,345440" o:gfxdata="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VaL928AAAA&#10;2wAAAA8AAAAAAAAAAQAgAAAAIgAAAGRycy9kb3ducmV2LnhtbFBLAQIUABQAAAAIAIdO4kAzLwWe&#10;OwAAADkAAAAQAAAAAAAAAAEAIAAAAAsBAABkcnMvc2hhcGV4bWwueG1sUEsFBgAAAAAGAAYAWwEA&#10;ALUDAAAAAA==&#10;" path="m2015489,0l0,0,0,345439,2015489,345439,201548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3" o:spid="_x0000_s1026" o:spt="100" style="position:absolute;left:9525;top:9525;height:345440;width:2015489;" filled="f" stroked="t" coordsize="2015489,345440" o:gfxdata="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Yae4O8AAAA&#10;2wAAAA8AAAAAAAAAAQAgAAAAIgAAAGRycy9kb3ducmV2LnhtbFBLAQIUABQAAAAIAIdO4kAzLwWe&#10;OwAAADkAAAAQAAAAAAAAAAEAIAAAAAsBAABkcnMvc2hhcGV4bWwueG1sUEsFBgAAAAAGAAYAWwEA&#10;ALUDAAAAAA==&#10;" path="m0,345439l2015489,345439,2015489,0,0,0,0,345439xe">
                  <v:fill on="f" focussize="0,0"/>
                  <v:stroke weight="1.5pt" color="#000000" joinstyle="round"/>
                  <v:imagedata o:title=""/>
                  <o:lock v:ext="edit" aspectratio="f"/>
                  <v:textbox inset="0mm,0mm,0mm,0mm"/>
                </v:shape>
                <w10:wrap type="topAndBottom"/>
              </v:group>
            </w:pict>
          </mc:Fallback>
        </mc:AlternateContent>
      </w:r>
    </w:p>
    <w:p w14:paraId="245E7F24">
      <w:pPr>
        <w:pStyle w:val="6"/>
        <w:numPr>
          <w:ilvl w:val="0"/>
          <w:numId w:val="4"/>
        </w:numPr>
        <w:tabs>
          <w:tab w:val="left" w:pos="465"/>
        </w:tabs>
        <w:spacing w:before="0" w:after="62" w:line="276" w:lineRule="auto"/>
        <w:ind w:left="285" w:right="430" w:firstLine="0"/>
        <w:jc w:val="left"/>
        <w:rPr>
          <w:sz w:val="24"/>
        </w:rPr>
      </w:pPr>
      <w:r>
        <w:rPr>
          <w:sz w:val="24"/>
        </w:rPr>
        <w:t>Круг,</w:t>
      </w:r>
      <w:r>
        <w:rPr>
          <w:spacing w:val="73"/>
          <w:sz w:val="24"/>
        </w:rPr>
        <w:t xml:space="preserve"> </w:t>
      </w:r>
      <w:r>
        <w:rPr>
          <w:sz w:val="24"/>
        </w:rPr>
        <w:t>вращающийся</w:t>
      </w:r>
      <w:r>
        <w:rPr>
          <w:spacing w:val="73"/>
          <w:sz w:val="24"/>
        </w:rPr>
        <w:t xml:space="preserve"> </w:t>
      </w:r>
      <w:r>
        <w:rPr>
          <w:sz w:val="24"/>
        </w:rPr>
        <w:t>на</w:t>
      </w:r>
      <w:r>
        <w:rPr>
          <w:spacing w:val="72"/>
          <w:sz w:val="24"/>
        </w:rPr>
        <w:t xml:space="preserve"> </w:t>
      </w:r>
      <w:r>
        <w:rPr>
          <w:sz w:val="24"/>
        </w:rPr>
        <w:t>оси</w:t>
      </w:r>
      <w:r>
        <w:rPr>
          <w:spacing w:val="74"/>
          <w:sz w:val="24"/>
        </w:rPr>
        <w:t xml:space="preserve"> </w:t>
      </w:r>
      <w:r>
        <w:rPr>
          <w:sz w:val="24"/>
        </w:rPr>
        <w:t>и</w:t>
      </w:r>
      <w:r>
        <w:rPr>
          <w:spacing w:val="74"/>
          <w:sz w:val="24"/>
        </w:rPr>
        <w:t xml:space="preserve"> </w:t>
      </w:r>
      <w:r>
        <w:rPr>
          <w:sz w:val="24"/>
        </w:rPr>
        <w:t>служащий</w:t>
      </w:r>
      <w:r>
        <w:rPr>
          <w:spacing w:val="74"/>
          <w:sz w:val="24"/>
        </w:rPr>
        <w:t xml:space="preserve"> </w:t>
      </w:r>
      <w:r>
        <w:rPr>
          <w:sz w:val="24"/>
        </w:rPr>
        <w:t>для</w:t>
      </w:r>
      <w:r>
        <w:rPr>
          <w:spacing w:val="74"/>
          <w:sz w:val="24"/>
        </w:rPr>
        <w:t xml:space="preserve"> </w:t>
      </w:r>
      <w:r>
        <w:rPr>
          <w:sz w:val="24"/>
        </w:rPr>
        <w:t>приведения</w:t>
      </w:r>
      <w:r>
        <w:rPr>
          <w:spacing w:val="73"/>
          <w:sz w:val="24"/>
        </w:rPr>
        <w:t xml:space="preserve"> </w:t>
      </w:r>
      <w:r>
        <w:rPr>
          <w:sz w:val="24"/>
        </w:rPr>
        <w:t>в</w:t>
      </w:r>
      <w:r>
        <w:rPr>
          <w:spacing w:val="73"/>
          <w:sz w:val="24"/>
        </w:rPr>
        <w:t xml:space="preserve"> </w:t>
      </w:r>
      <w:r>
        <w:rPr>
          <w:sz w:val="24"/>
        </w:rPr>
        <w:t>движение</w:t>
      </w:r>
      <w:r>
        <w:rPr>
          <w:spacing w:val="72"/>
          <w:sz w:val="24"/>
        </w:rPr>
        <w:t xml:space="preserve"> </w:t>
      </w:r>
      <w:r>
        <w:rPr>
          <w:sz w:val="24"/>
        </w:rPr>
        <w:t>повозки</w:t>
      </w:r>
      <w:r>
        <w:rPr>
          <w:spacing w:val="74"/>
          <w:sz w:val="24"/>
        </w:rPr>
        <w:t xml:space="preserve"> </w:t>
      </w:r>
      <w:r>
        <w:rPr>
          <w:sz w:val="24"/>
        </w:rPr>
        <w:t>или механизма – 6 букв.</w:t>
      </w:r>
    </w:p>
    <w:p w14:paraId="438CA4BE">
      <w:pPr>
        <w:pStyle w:val="4"/>
        <w:ind w:left="3197"/>
        <w:rPr>
          <w:sz w:val="20"/>
        </w:rPr>
      </w:pPr>
      <w:r>
        <w:rPr>
          <w:sz w:val="20"/>
        </w:rPr>
        <mc:AlternateContent>
          <mc:Choice Requires="wpg">
            <w:drawing>
              <wp:inline distT="0" distB="0" distL="0" distR="0">
                <wp:extent cx="2033905" cy="364490"/>
                <wp:effectExtent l="0" t="0" r="0" b="6985"/>
                <wp:docPr id="14" name="Gro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4539" cy="364490"/>
                          <a:chOff x="0" y="0"/>
                          <a:chExt cx="2034539" cy="364490"/>
                        </a:xfrm>
                      </wpg:grpSpPr>
                      <wps:wsp>
                        <wps:cNvPr id="15" name="Graphic 15"/>
                        <wps:cNvSpPr/>
                        <wps:spPr>
                          <a:xfrm>
                            <a:off x="9525" y="9525"/>
                            <a:ext cx="2015489" cy="3454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15489" h="345440">
                                <a:moveTo>
                                  <a:pt x="0" y="345439"/>
                                </a:moveTo>
                                <a:lnTo>
                                  <a:pt x="2015489" y="345439"/>
                                </a:lnTo>
                                <a:lnTo>
                                  <a:pt x="201548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45439"/>
                                </a:lnTo>
                                <a:close/>
                              </a:path>
                            </a:pathLst>
                          </a:custGeom>
                          <a:ln w="190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26" o:spt="203" style="height:28.7pt;width:160.15pt;" coordsize="2034539,364490" o:gfxdata="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">
                <o:lock v:ext="edit" aspectratio="f"/>
                <v:shape id="Graphic 15" o:spid="_x0000_s1026" o:spt="100" style="position:absolute;left:9525;top:9525;height:345440;width:2015489;" filled="f" stroked="t" coordsize="2015489,345440" o:gfxdata="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r9GbLsAAADb&#10;AAAADwAAAAAAAAABACAAAAAiAAAAZHJzL2Rvd25yZXYueG1sUEsBAhQAFAAAAAgAh07iQDMvBZ47&#10;AAAAOQAAABAAAAAAAAAAAQAgAAAACgEAAGRycy9zaGFwZXhtbC54bWxQSwUGAAAAAAYABgBbAQAA&#10;tAMAAAAA&#10;" path="m0,345439l2015489,345439,2015489,0,0,0,0,345439xe">
                  <v:fill on="f" focussize="0,0"/>
                  <v:stroke weight="1.5pt" color="#000000" joinstyle="round"/>
                  <v:imagedata o:title=""/>
                  <o:lock v:ext="edit" aspectratio="f"/>
                  <v:textbox inset="0mm,0mm,0mm,0mm"/>
                </v:shape>
                <w10:wrap type="none"/>
                <w10:anchorlock/>
              </v:group>
            </w:pict>
          </mc:Fallback>
        </mc:AlternateContent>
      </w:r>
    </w:p>
    <w:p w14:paraId="6F89FCBA">
      <w:pPr>
        <w:pStyle w:val="6"/>
        <w:numPr>
          <w:ilvl w:val="0"/>
          <w:numId w:val="4"/>
        </w:numPr>
        <w:tabs>
          <w:tab w:val="left" w:pos="465"/>
        </w:tabs>
        <w:spacing w:before="261" w:after="0" w:line="276" w:lineRule="auto"/>
        <w:ind w:left="285" w:right="2331" w:firstLine="0"/>
        <w:jc w:val="left"/>
        <w:rPr>
          <w:sz w:val="24"/>
        </w:rPr>
      </w:pPr>
      <w:r>
        <w:rPr>
          <w:sz w:val="24"/>
        </w:rPr>
        <w:t>Предмет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форме</w:t>
      </w:r>
      <w:r>
        <w:rPr>
          <w:spacing w:val="-4"/>
          <w:sz w:val="24"/>
        </w:rPr>
        <w:t xml:space="preserve"> </w:t>
      </w:r>
      <w:r>
        <w:rPr>
          <w:sz w:val="24"/>
        </w:rPr>
        <w:t>окружности,</w:t>
      </w:r>
      <w:r>
        <w:rPr>
          <w:spacing w:val="-3"/>
          <w:sz w:val="24"/>
        </w:rPr>
        <w:t xml:space="preserve"> </w:t>
      </w:r>
      <w:r>
        <w:rPr>
          <w:sz w:val="24"/>
        </w:rPr>
        <w:t>обода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металла,</w:t>
      </w:r>
      <w:r>
        <w:rPr>
          <w:spacing w:val="-3"/>
          <w:sz w:val="24"/>
        </w:rPr>
        <w:t xml:space="preserve"> </w:t>
      </w:r>
      <w:r>
        <w:rPr>
          <w:sz w:val="24"/>
        </w:rPr>
        <w:t>дерева,</w:t>
      </w:r>
      <w:r>
        <w:rPr>
          <w:spacing w:val="-3"/>
          <w:sz w:val="24"/>
        </w:rPr>
        <w:t xml:space="preserve"> </w:t>
      </w:r>
      <w:r>
        <w:rPr>
          <w:sz w:val="24"/>
        </w:rPr>
        <w:t>кости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т.</w:t>
      </w:r>
      <w:r>
        <w:rPr>
          <w:spacing w:val="-3"/>
          <w:sz w:val="24"/>
        </w:rPr>
        <w:t xml:space="preserve"> </w:t>
      </w:r>
      <w:r>
        <w:rPr>
          <w:sz w:val="24"/>
        </w:rPr>
        <w:t>п.</w:t>
      </w:r>
      <w:r>
        <w:rPr>
          <w:spacing w:val="-2"/>
          <w:sz w:val="24"/>
        </w:rPr>
        <w:t xml:space="preserve"> </w:t>
      </w:r>
      <w:r>
        <w:rPr>
          <w:sz w:val="24"/>
        </w:rPr>
        <w:t>– 6 букв.</w:t>
      </w:r>
    </w:p>
    <w:p w14:paraId="35ECFE74">
      <w:pPr>
        <w:pStyle w:val="4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simplePos="0" relativeHeight="251680768" behindDoc="1" locked="0" layoutInCell="1" allowOverlap="1">
                <wp:simplePos x="0" y="0"/>
                <wp:positionH relativeFrom="page">
                  <wp:posOffset>2973070</wp:posOffset>
                </wp:positionH>
                <wp:positionV relativeFrom="paragraph">
                  <wp:posOffset>161290</wp:posOffset>
                </wp:positionV>
                <wp:extent cx="2015490" cy="345440"/>
                <wp:effectExtent l="0" t="0" r="0" b="0"/>
                <wp:wrapTopAndBottom/>
                <wp:docPr id="16" name="Graphic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5489" cy="345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15489" h="345440">
                              <a:moveTo>
                                <a:pt x="0" y="345439"/>
                              </a:moveTo>
                              <a:lnTo>
                                <a:pt x="2015489" y="345439"/>
                              </a:lnTo>
                              <a:lnTo>
                                <a:pt x="2015489" y="0"/>
                              </a:lnTo>
                              <a:lnTo>
                                <a:pt x="0" y="0"/>
                              </a:lnTo>
                              <a:lnTo>
                                <a:pt x="0" y="345439"/>
                              </a:lnTo>
                              <a:close/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16" o:spid="_x0000_s1026" o:spt="100" style="position:absolute;left:0pt;margin-left:234.1pt;margin-top:12.7pt;height:27.2pt;width:158.7pt;mso-position-horizontal-relative:page;mso-wrap-distance-bottom:0pt;mso-wrap-distance-top:0pt;z-index:-251635712;mso-width-relative:page;mso-height-relative:page;" filled="f" stroked="t" coordsize="2015489,345440" o:gfxdata="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D8FeVw2QAAAAkBAAAPAAAAAAAAAAEAIAAAACIAAABkcnMv&#10;ZG93bnJldi54bWxQSwECFAAUAAAACACHTuJAnwVXXTsCAAAVBQAADgAAAAAAAAABACAAAAAoAQAA&#10;ZHJzL2Uyb0RvYy54bWxQSwUGAAAAAAYABgBZAQAA1QUAAAAA&#10;" path="m0,345439l2015489,345439,2015489,0,0,0,0,345439xe">
                <v:fill on="f" focussize="0,0"/>
                <v:stroke weight="1.5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p w14:paraId="369BB732">
      <w:pPr>
        <w:pStyle w:val="6"/>
        <w:numPr>
          <w:ilvl w:val="0"/>
          <w:numId w:val="4"/>
        </w:numPr>
        <w:tabs>
          <w:tab w:val="left" w:pos="525"/>
        </w:tabs>
        <w:spacing w:before="23" w:after="0" w:line="240" w:lineRule="auto"/>
        <w:ind w:left="345" w:right="2201" w:firstLine="0"/>
        <w:jc w:val="left"/>
        <w:rPr>
          <w:sz w:val="24"/>
        </w:rPr>
      </w:pPr>
      <w:r>
        <w:rPr>
          <w:sz w:val="24"/>
        </w:rPr>
        <w:t>Старинный</w:t>
      </w:r>
      <w:r>
        <w:rPr>
          <w:spacing w:val="-4"/>
          <w:sz w:val="24"/>
        </w:rPr>
        <w:t xml:space="preserve"> </w:t>
      </w:r>
      <w:r>
        <w:rPr>
          <w:sz w:val="24"/>
        </w:rPr>
        <w:t>воинский</w:t>
      </w:r>
      <w:r>
        <w:rPr>
          <w:spacing w:val="-6"/>
          <w:sz w:val="24"/>
        </w:rPr>
        <w:t xml:space="preserve"> </w:t>
      </w:r>
      <w:r>
        <w:rPr>
          <w:sz w:val="24"/>
        </w:rPr>
        <w:t>доспех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виде</w:t>
      </w:r>
      <w:r>
        <w:rPr>
          <w:spacing w:val="-5"/>
          <w:sz w:val="24"/>
        </w:rPr>
        <w:t xml:space="preserve"> </w:t>
      </w:r>
      <w:r>
        <w:rPr>
          <w:sz w:val="24"/>
        </w:rPr>
        <w:t>рубашки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металлических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колец – 8 букв.</w:t>
      </w:r>
    </w:p>
    <w:p w14:paraId="6CEA62BA">
      <w:pPr>
        <w:pStyle w:val="4"/>
        <w:spacing w:before="10"/>
        <w:rPr>
          <w:sz w:val="9"/>
        </w:rPr>
      </w:pPr>
      <w:r>
        <w:rPr>
          <w:sz w:val="9"/>
        </w:rPr>
        <mc:AlternateContent>
          <mc:Choice Requires="wps">
            <w:drawing>
              <wp:anchor distT="0" distB="0" distL="0" distR="0" simplePos="0" relativeHeight="251681792" behindDoc="1" locked="0" layoutInCell="1" allowOverlap="1">
                <wp:simplePos x="0" y="0"/>
                <wp:positionH relativeFrom="page">
                  <wp:posOffset>2719070</wp:posOffset>
                </wp:positionH>
                <wp:positionV relativeFrom="paragraph">
                  <wp:posOffset>86995</wp:posOffset>
                </wp:positionV>
                <wp:extent cx="2015490" cy="345440"/>
                <wp:effectExtent l="0" t="0" r="0" b="0"/>
                <wp:wrapTopAndBottom/>
                <wp:docPr id="17" name="Graphic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5489" cy="345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15489" h="345440">
                              <a:moveTo>
                                <a:pt x="0" y="345439"/>
                              </a:moveTo>
                              <a:lnTo>
                                <a:pt x="2015490" y="345439"/>
                              </a:lnTo>
                              <a:lnTo>
                                <a:pt x="2015490" y="0"/>
                              </a:lnTo>
                              <a:lnTo>
                                <a:pt x="0" y="0"/>
                              </a:lnTo>
                              <a:lnTo>
                                <a:pt x="0" y="345439"/>
                              </a:lnTo>
                              <a:close/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17" o:spid="_x0000_s1026" o:spt="100" style="position:absolute;left:0pt;margin-left:214.1pt;margin-top:6.85pt;height:27.2pt;width:158.7pt;mso-position-horizontal-relative:page;mso-wrap-distance-bottom:0pt;mso-wrap-distance-top:0pt;z-index:-251634688;mso-width-relative:page;mso-height-relative:page;" filled="f" stroked="t" coordsize="2015489,345440" o:gfxdata="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N76NBTZAAAACQEAAA8AAAAAAAAAAQAgAAAAIgAAAGRycy9kb3du&#10;cmV2LnhtbFBLAQIUABQAAAAIAIdO4kArBm0JNwIAABUFAAAOAAAAAAAAAAEAIAAAACgBAABkcnMv&#10;ZTJvRG9jLnhtbFBLBQYAAAAABgAGAFkBAADRBQAAAAA=&#10;" path="m0,345439l2015490,345439,2015490,0,0,0,0,345439xe">
                <v:fill on="f" focussize="0,0"/>
                <v:stroke weight="1.5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p w14:paraId="364115B6">
      <w:pPr>
        <w:pStyle w:val="6"/>
        <w:numPr>
          <w:ilvl w:val="0"/>
          <w:numId w:val="4"/>
        </w:numPr>
        <w:tabs>
          <w:tab w:val="left" w:pos="525"/>
        </w:tabs>
        <w:spacing w:before="214" w:after="0" w:line="240" w:lineRule="auto"/>
        <w:ind w:left="525" w:right="0" w:hanging="240"/>
        <w:jc w:val="left"/>
        <w:rPr>
          <w:sz w:val="24"/>
        </w:rPr>
      </w:pPr>
      <w:r>
        <w:rPr>
          <w:sz w:val="24"/>
        </w:rPr>
        <w:t>Канавка,</w:t>
      </w:r>
      <w:r>
        <w:rPr>
          <w:spacing w:val="-1"/>
          <w:sz w:val="24"/>
        </w:rPr>
        <w:t xml:space="preserve"> </w:t>
      </w:r>
      <w:r>
        <w:rPr>
          <w:sz w:val="24"/>
        </w:rPr>
        <w:t>углубление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колёс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дороге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– 5 </w:t>
      </w:r>
      <w:r>
        <w:rPr>
          <w:spacing w:val="-2"/>
          <w:sz w:val="24"/>
        </w:rPr>
        <w:t>букв.</w:t>
      </w:r>
    </w:p>
    <w:p w14:paraId="5C08CBEC">
      <w:pPr>
        <w:pStyle w:val="4"/>
        <w:spacing w:before="1"/>
        <w:rPr>
          <w:sz w:val="10"/>
        </w:rPr>
      </w:pPr>
      <w:r>
        <w:rPr>
          <w:sz w:val="10"/>
        </w:rPr>
        <mc:AlternateContent>
          <mc:Choice Requires="wps">
            <w:drawing>
              <wp:anchor distT="0" distB="0" distL="0" distR="0" simplePos="0" relativeHeight="251681792" behindDoc="1" locked="0" layoutInCell="1" allowOverlap="1">
                <wp:simplePos x="0" y="0"/>
                <wp:positionH relativeFrom="page">
                  <wp:posOffset>2719070</wp:posOffset>
                </wp:positionH>
                <wp:positionV relativeFrom="paragraph">
                  <wp:posOffset>88900</wp:posOffset>
                </wp:positionV>
                <wp:extent cx="2015490" cy="345440"/>
                <wp:effectExtent l="0" t="0" r="0" b="0"/>
                <wp:wrapTopAndBottom/>
                <wp:docPr id="18" name="Graphic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5489" cy="345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15489" h="345440">
                              <a:moveTo>
                                <a:pt x="0" y="345440"/>
                              </a:moveTo>
                              <a:lnTo>
                                <a:pt x="2015490" y="345440"/>
                              </a:lnTo>
                              <a:lnTo>
                                <a:pt x="2015490" y="0"/>
                              </a:lnTo>
                              <a:lnTo>
                                <a:pt x="0" y="0"/>
                              </a:lnTo>
                              <a:lnTo>
                                <a:pt x="0" y="345440"/>
                              </a:lnTo>
                              <a:close/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18" o:spid="_x0000_s1026" o:spt="100" style="position:absolute;left:0pt;margin-left:214.1pt;margin-top:7pt;height:27.2pt;width:158.7pt;mso-position-horizontal-relative:page;mso-wrap-distance-bottom:0pt;mso-wrap-distance-top:0pt;z-index:-251634688;mso-width-relative:page;mso-height-relative:page;" filled="f" stroked="t" coordsize="2015489,345440" o:gfxdata="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DSPTxC2AAAAAkBAAAPAAAAAAAAAAEAIAAAACIAAABkcnMvZG93bnJldi54&#10;bWxQSwECFAAUAAAACACHTuJAKt/tSTMCAAAVBQAADgAAAAAAAAABACAAAAAnAQAAZHJzL2Uyb0Rv&#10;Yy54bWxQSwUGAAAAAAYABgBZAQAAzAUAAAAA&#10;" path="m0,345440l2015490,345440,2015490,0,0,0,0,345440xe">
                <v:fill on="f" focussize="0,0"/>
                <v:stroke weight="1.5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p w14:paraId="171D8136">
      <w:pPr>
        <w:pStyle w:val="4"/>
        <w:spacing w:before="18"/>
        <w:rPr>
          <w:sz w:val="24"/>
        </w:rPr>
      </w:pPr>
    </w:p>
    <w:p w14:paraId="387BD2DB">
      <w:pPr>
        <w:pStyle w:val="6"/>
        <w:numPr>
          <w:ilvl w:val="0"/>
          <w:numId w:val="4"/>
        </w:numPr>
        <w:tabs>
          <w:tab w:val="left" w:pos="465"/>
        </w:tabs>
        <w:spacing w:before="0" w:after="0" w:line="240" w:lineRule="auto"/>
        <w:ind w:left="465" w:right="0" w:hanging="180"/>
        <w:jc w:val="left"/>
        <w:rPr>
          <w:sz w:val="24"/>
        </w:rPr>
      </w:pPr>
      <w:r>
        <w:rPr>
          <w:sz w:val="24"/>
        </w:rPr>
        <w:t>Часть</w:t>
      </w:r>
      <w:r>
        <w:rPr>
          <w:spacing w:val="-2"/>
          <w:sz w:val="24"/>
        </w:rPr>
        <w:t xml:space="preserve"> </w:t>
      </w:r>
      <w:r>
        <w:rPr>
          <w:sz w:val="24"/>
        </w:rPr>
        <w:t>головного</w:t>
      </w:r>
      <w:r>
        <w:rPr>
          <w:spacing w:val="-2"/>
          <w:sz w:val="24"/>
        </w:rPr>
        <w:t xml:space="preserve"> </w:t>
      </w:r>
      <w:r>
        <w:rPr>
          <w:sz w:val="24"/>
        </w:rPr>
        <w:t>убора,</w:t>
      </w:r>
      <w:r>
        <w:rPr>
          <w:spacing w:val="-2"/>
          <w:sz w:val="24"/>
        </w:rPr>
        <w:t xml:space="preserve"> </w:t>
      </w:r>
      <w:r>
        <w:rPr>
          <w:sz w:val="24"/>
        </w:rPr>
        <w:t>непосредственно</w:t>
      </w:r>
      <w:r>
        <w:rPr>
          <w:spacing w:val="-2"/>
          <w:sz w:val="24"/>
        </w:rPr>
        <w:t xml:space="preserve"> </w:t>
      </w:r>
      <w:r>
        <w:rPr>
          <w:sz w:val="24"/>
        </w:rPr>
        <w:t>облегающая</w:t>
      </w:r>
      <w:r>
        <w:rPr>
          <w:spacing w:val="-2"/>
          <w:sz w:val="24"/>
        </w:rPr>
        <w:t xml:space="preserve"> </w:t>
      </w:r>
      <w:r>
        <w:rPr>
          <w:sz w:val="24"/>
        </w:rPr>
        <w:t>голову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6</w:t>
      </w:r>
      <w:r>
        <w:rPr>
          <w:spacing w:val="-2"/>
          <w:sz w:val="24"/>
        </w:rPr>
        <w:t xml:space="preserve"> букв.</w:t>
      </w:r>
    </w:p>
    <w:p w14:paraId="48BA90A3">
      <w:pPr>
        <w:pStyle w:val="4"/>
        <w:spacing w:before="85"/>
        <w:rPr>
          <w:sz w:val="24"/>
        </w:rPr>
      </w:pPr>
    </w:p>
    <w:p w14:paraId="6721C7EC">
      <w:pPr>
        <w:spacing w:before="0"/>
        <w:ind w:left="285" w:right="0" w:firstLine="0"/>
        <w:jc w:val="left"/>
        <w:rPr>
          <w:b/>
          <w:sz w:val="28"/>
        </w:rPr>
      </w:pPr>
      <w:r>
        <w:rPr>
          <w:b/>
          <w:sz w:val="28"/>
        </w:rPr>
        <mc:AlternateContent>
          <mc:Choice Requires="wps">
            <w:drawing>
              <wp:anchor distT="0" distB="0" distL="0" distR="0" simplePos="0" relativeHeight="251665408" behindDoc="0" locked="0" layoutInCell="1" allowOverlap="1">
                <wp:simplePos x="0" y="0"/>
                <wp:positionH relativeFrom="page">
                  <wp:posOffset>2833370</wp:posOffset>
                </wp:positionH>
                <wp:positionV relativeFrom="paragraph">
                  <wp:posOffset>-103505</wp:posOffset>
                </wp:positionV>
                <wp:extent cx="2015490" cy="345440"/>
                <wp:effectExtent l="0" t="0" r="0" b="0"/>
                <wp:wrapNone/>
                <wp:docPr id="19" name="Graphic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5489" cy="345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15489" h="345440">
                              <a:moveTo>
                                <a:pt x="0" y="345440"/>
                              </a:moveTo>
                              <a:lnTo>
                                <a:pt x="2015489" y="345440"/>
                              </a:lnTo>
                              <a:lnTo>
                                <a:pt x="2015489" y="0"/>
                              </a:lnTo>
                              <a:lnTo>
                                <a:pt x="0" y="0"/>
                              </a:lnTo>
                              <a:lnTo>
                                <a:pt x="0" y="345440"/>
                              </a:lnTo>
                              <a:close/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19" o:spid="_x0000_s1026" o:spt="100" style="position:absolute;left:0pt;margin-left:223.1pt;margin-top:-8.15pt;height:27.2pt;width:158.7pt;mso-position-horizontal-relative:page;z-index:251665408;mso-width-relative:page;mso-height-relative:page;" filled="f" stroked="t" coordsize="2015489,345440" o:gfxdata="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OCRcAnaAAAACgEAAA8AAAAAAAAAAQAgAAAAIgAAAGRycy9kb3du&#10;cmV2LnhtbFBLAQIUABQAAAAIAIdO4kCe3NcdNgIAABUFAAAOAAAAAAAAAAEAIAAAACkBAABkcnMv&#10;ZTJvRG9jLnhtbFBLBQYAAAAABgAGAFkBAADRBQAAAAA=&#10;" path="m0,345440l2015489,345440,2015489,0,0,0,0,345440xe">
                <v:fill on="f" focussize="0,0"/>
                <v:stroke weight="1.5pt" color="#000000" joinstyle="round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rPr>
          <w:b/>
          <w:sz w:val="28"/>
        </w:rPr>
        <w:t>Итого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7</w:t>
      </w:r>
      <w:r>
        <w:rPr>
          <w:b/>
          <w:spacing w:val="-1"/>
          <w:sz w:val="28"/>
        </w:rPr>
        <w:t xml:space="preserve"> </w:t>
      </w:r>
      <w:r>
        <w:rPr>
          <w:b/>
          <w:spacing w:val="-2"/>
          <w:sz w:val="28"/>
        </w:rPr>
        <w:t>баллов</w:t>
      </w:r>
    </w:p>
    <w:p w14:paraId="22EAEA39">
      <w:pPr>
        <w:spacing w:after="0"/>
        <w:jc w:val="left"/>
        <w:rPr>
          <w:b/>
          <w:sz w:val="28"/>
        </w:rPr>
        <w:sectPr>
          <w:pgSz w:w="11910" w:h="16840"/>
          <w:pgMar w:top="1040" w:right="425" w:bottom="280" w:left="1417" w:header="720" w:footer="720" w:gutter="0"/>
          <w:cols w:space="720" w:num="1"/>
        </w:sectPr>
      </w:pPr>
    </w:p>
    <w:p w14:paraId="35219DB3">
      <w:pPr>
        <w:spacing w:before="77"/>
        <w:ind w:left="0" w:right="134" w:firstLine="0"/>
        <w:jc w:val="center"/>
        <w:rPr>
          <w:b/>
          <w:sz w:val="28"/>
        </w:rPr>
      </w:pPr>
      <w:r>
        <w:rPr>
          <w:b/>
          <w:sz w:val="28"/>
        </w:rPr>
        <w:t>Задачи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6</w:t>
      </w:r>
      <w:r>
        <w:rPr>
          <w:b/>
          <w:spacing w:val="-3"/>
          <w:sz w:val="28"/>
        </w:rPr>
        <w:t xml:space="preserve"> </w:t>
      </w:r>
      <w:r>
        <w:rPr>
          <w:b/>
          <w:spacing w:val="-5"/>
          <w:sz w:val="28"/>
        </w:rPr>
        <w:t>–7</w:t>
      </w:r>
    </w:p>
    <w:p w14:paraId="224FB706">
      <w:pPr>
        <w:spacing w:before="246" w:line="276" w:lineRule="auto"/>
        <w:ind w:left="285" w:right="420" w:firstLine="60"/>
        <w:jc w:val="both"/>
        <w:rPr>
          <w:sz w:val="24"/>
        </w:rPr>
      </w:pPr>
      <w:r>
        <w:rPr>
          <w:sz w:val="24"/>
        </w:rPr>
        <w:t>В таблице ниже приведены корпусные</w:t>
      </w:r>
      <w:r>
        <w:rPr>
          <w:sz w:val="24"/>
          <w:vertAlign w:val="superscript"/>
        </w:rPr>
        <w:t>1</w:t>
      </w:r>
      <w:r>
        <w:rPr>
          <w:sz w:val="24"/>
          <w:vertAlign w:val="baseline"/>
        </w:rPr>
        <w:t xml:space="preserve"> данные о сочетаемости прилагательных, образованных от существительных </w:t>
      </w:r>
      <w:r>
        <w:rPr>
          <w:b/>
          <w:i/>
          <w:sz w:val="24"/>
          <w:vertAlign w:val="baseline"/>
        </w:rPr>
        <w:t xml:space="preserve">абрикос, апельсин, рябина </w:t>
      </w:r>
      <w:r>
        <w:rPr>
          <w:sz w:val="24"/>
          <w:vertAlign w:val="baseline"/>
        </w:rPr>
        <w:t>(в таблице эти существительные обозначены буквами А, Б, В, их порядок может быть другим). От этих существительных прилагательные могут быть образованы с помощью суффиксов Х и Y.</w:t>
      </w:r>
    </w:p>
    <w:p w14:paraId="330C9B37">
      <w:pPr>
        <w:pStyle w:val="4"/>
        <w:spacing w:before="4" w:after="1"/>
        <w:rPr>
          <w:sz w:val="17"/>
        </w:rPr>
      </w:pPr>
    </w:p>
    <w:tbl>
      <w:tblPr>
        <w:tblStyle w:val="3"/>
        <w:tblW w:w="0" w:type="auto"/>
        <w:tblInd w:w="29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60"/>
        <w:gridCol w:w="2871"/>
        <w:gridCol w:w="1013"/>
        <w:gridCol w:w="1537"/>
        <w:gridCol w:w="1568"/>
      </w:tblGrid>
      <w:tr w14:paraId="763E04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2" w:hRule="atLeast"/>
        </w:trPr>
        <w:tc>
          <w:tcPr>
            <w:tcW w:w="5231" w:type="dxa"/>
            <w:gridSpan w:val="2"/>
          </w:tcPr>
          <w:p w14:paraId="41FDF059">
            <w:pPr>
              <w:pStyle w:val="7"/>
              <w:spacing w:before="4"/>
              <w:ind w:left="712"/>
              <w:rPr>
                <w:sz w:val="28"/>
              </w:rPr>
            </w:pPr>
            <w:r>
              <w:rPr>
                <w:sz w:val="28"/>
              </w:rPr>
              <w:t>Как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образовано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прилагательное</w:t>
            </w:r>
          </w:p>
        </w:tc>
        <w:tc>
          <w:tcPr>
            <w:tcW w:w="4118" w:type="dxa"/>
            <w:gridSpan w:val="3"/>
          </w:tcPr>
          <w:p w14:paraId="4ED0DDC7">
            <w:pPr>
              <w:pStyle w:val="7"/>
              <w:spacing w:line="276" w:lineRule="auto"/>
              <w:ind w:left="311" w:right="305"/>
              <w:jc w:val="center"/>
              <w:rPr>
                <w:sz w:val="28"/>
              </w:rPr>
            </w:pPr>
            <w:r>
              <w:rPr>
                <w:sz w:val="28"/>
              </w:rPr>
              <w:t>Сколько раз прилагательное встретилось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приведёнными </w:t>
            </w:r>
            <w:r>
              <w:rPr>
                <w:spacing w:val="-2"/>
                <w:sz w:val="28"/>
              </w:rPr>
              <w:t>существительными</w:t>
            </w:r>
          </w:p>
        </w:tc>
      </w:tr>
      <w:tr w14:paraId="7EF694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80" w:hRule="atLeast"/>
        </w:trPr>
        <w:tc>
          <w:tcPr>
            <w:tcW w:w="2360" w:type="dxa"/>
          </w:tcPr>
          <w:p w14:paraId="4C047194">
            <w:pPr>
              <w:pStyle w:val="7"/>
              <w:spacing w:before="0" w:line="276" w:lineRule="auto"/>
              <w:ind w:left="242" w:right="232" w:hanging="2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Слово, от </w:t>
            </w:r>
            <w:r>
              <w:rPr>
                <w:spacing w:val="-2"/>
                <w:sz w:val="28"/>
              </w:rPr>
              <w:t>которого образовано прилагательное</w:t>
            </w:r>
          </w:p>
        </w:tc>
        <w:tc>
          <w:tcPr>
            <w:tcW w:w="2871" w:type="dxa"/>
          </w:tcPr>
          <w:p w14:paraId="77B28F95">
            <w:pPr>
              <w:pStyle w:val="7"/>
              <w:spacing w:before="0" w:line="276" w:lineRule="auto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Суффикс,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помощью которого образовано </w:t>
            </w:r>
            <w:r>
              <w:rPr>
                <w:spacing w:val="-2"/>
                <w:sz w:val="28"/>
              </w:rPr>
              <w:t>прилагательное</w:t>
            </w:r>
          </w:p>
        </w:tc>
        <w:tc>
          <w:tcPr>
            <w:tcW w:w="1013" w:type="dxa"/>
          </w:tcPr>
          <w:p w14:paraId="508CAA61">
            <w:pPr>
              <w:pStyle w:val="7"/>
              <w:rPr>
                <w:sz w:val="28"/>
              </w:rPr>
            </w:pPr>
            <w:r>
              <w:rPr>
                <w:spacing w:val="-4"/>
                <w:sz w:val="28"/>
              </w:rPr>
              <w:t>…сок</w:t>
            </w:r>
          </w:p>
        </w:tc>
        <w:tc>
          <w:tcPr>
            <w:tcW w:w="1537" w:type="dxa"/>
          </w:tcPr>
          <w:p w14:paraId="637957CF">
            <w:pPr>
              <w:pStyle w:val="7"/>
              <w:rPr>
                <w:sz w:val="28"/>
              </w:rPr>
            </w:pPr>
            <w:r>
              <w:rPr>
                <w:spacing w:val="-2"/>
                <w:sz w:val="28"/>
              </w:rPr>
              <w:t>…цвет</w:t>
            </w:r>
          </w:p>
        </w:tc>
        <w:tc>
          <w:tcPr>
            <w:tcW w:w="1568" w:type="dxa"/>
          </w:tcPr>
          <w:p w14:paraId="3D7F0A57">
            <w:pPr>
              <w:pStyle w:val="7"/>
              <w:ind w:left="104"/>
              <w:rPr>
                <w:sz w:val="28"/>
              </w:rPr>
            </w:pPr>
            <w:r>
              <w:rPr>
                <w:spacing w:val="-2"/>
                <w:sz w:val="28"/>
              </w:rPr>
              <w:t>…аромат</w:t>
            </w:r>
          </w:p>
        </w:tc>
      </w:tr>
      <w:tr w14:paraId="743754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2360" w:type="dxa"/>
          </w:tcPr>
          <w:p w14:paraId="3ED76FF6">
            <w:pPr>
              <w:pStyle w:val="7"/>
              <w:spacing w:before="4"/>
              <w:rPr>
                <w:sz w:val="28"/>
              </w:rPr>
            </w:pPr>
            <w:r>
              <w:rPr>
                <w:spacing w:val="-10"/>
                <w:sz w:val="28"/>
              </w:rPr>
              <w:t>А</w:t>
            </w:r>
          </w:p>
        </w:tc>
        <w:tc>
          <w:tcPr>
            <w:tcW w:w="2871" w:type="dxa"/>
          </w:tcPr>
          <w:p w14:paraId="68479CCB">
            <w:pPr>
              <w:pStyle w:val="7"/>
              <w:spacing w:before="4"/>
              <w:rPr>
                <w:sz w:val="28"/>
              </w:rPr>
            </w:pPr>
            <w:r>
              <w:rPr>
                <w:spacing w:val="-10"/>
                <w:sz w:val="28"/>
              </w:rPr>
              <w:t>Х</w:t>
            </w:r>
          </w:p>
        </w:tc>
        <w:tc>
          <w:tcPr>
            <w:tcW w:w="1013" w:type="dxa"/>
          </w:tcPr>
          <w:p w14:paraId="0AF07CA8">
            <w:pPr>
              <w:pStyle w:val="7"/>
              <w:spacing w:before="4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1537" w:type="dxa"/>
          </w:tcPr>
          <w:p w14:paraId="0DF0F5B5">
            <w:pPr>
              <w:pStyle w:val="7"/>
              <w:spacing w:before="4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568" w:type="dxa"/>
          </w:tcPr>
          <w:p w14:paraId="3B1EA56B">
            <w:pPr>
              <w:pStyle w:val="7"/>
              <w:spacing w:before="4"/>
              <w:ind w:left="104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</w:tr>
      <w:tr w14:paraId="571231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2360" w:type="dxa"/>
          </w:tcPr>
          <w:p w14:paraId="6016DA35">
            <w:pPr>
              <w:pStyle w:val="7"/>
              <w:rPr>
                <w:sz w:val="28"/>
              </w:rPr>
            </w:pPr>
            <w:r>
              <w:rPr>
                <w:spacing w:val="-10"/>
                <w:sz w:val="28"/>
              </w:rPr>
              <w:t>А</w:t>
            </w:r>
          </w:p>
        </w:tc>
        <w:tc>
          <w:tcPr>
            <w:tcW w:w="2871" w:type="dxa"/>
          </w:tcPr>
          <w:p w14:paraId="206B1042">
            <w:pPr>
              <w:pStyle w:val="7"/>
              <w:rPr>
                <w:sz w:val="28"/>
              </w:rPr>
            </w:pPr>
            <w:r>
              <w:rPr>
                <w:spacing w:val="-10"/>
                <w:sz w:val="28"/>
              </w:rPr>
              <w:t>Y</w:t>
            </w:r>
          </w:p>
        </w:tc>
        <w:tc>
          <w:tcPr>
            <w:tcW w:w="1013" w:type="dxa"/>
          </w:tcPr>
          <w:p w14:paraId="308DAF67">
            <w:pPr>
              <w:pStyle w:val="7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537" w:type="dxa"/>
          </w:tcPr>
          <w:p w14:paraId="731AA9B0">
            <w:pPr>
              <w:pStyle w:val="7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568" w:type="dxa"/>
          </w:tcPr>
          <w:p w14:paraId="17CCC7A4">
            <w:pPr>
              <w:pStyle w:val="7"/>
              <w:ind w:left="104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</w:tr>
      <w:tr w14:paraId="26FD12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2360" w:type="dxa"/>
          </w:tcPr>
          <w:p w14:paraId="7106C76B">
            <w:pPr>
              <w:pStyle w:val="7"/>
              <w:rPr>
                <w:sz w:val="28"/>
              </w:rPr>
            </w:pPr>
            <w:r>
              <w:rPr>
                <w:spacing w:val="-10"/>
                <w:sz w:val="28"/>
              </w:rPr>
              <w:t>Б</w:t>
            </w:r>
          </w:p>
        </w:tc>
        <w:tc>
          <w:tcPr>
            <w:tcW w:w="2871" w:type="dxa"/>
          </w:tcPr>
          <w:p w14:paraId="0281A31A">
            <w:pPr>
              <w:pStyle w:val="7"/>
              <w:rPr>
                <w:sz w:val="28"/>
              </w:rPr>
            </w:pPr>
            <w:r>
              <w:rPr>
                <w:spacing w:val="-10"/>
                <w:sz w:val="28"/>
              </w:rPr>
              <w:t>Х</w:t>
            </w:r>
          </w:p>
        </w:tc>
        <w:tc>
          <w:tcPr>
            <w:tcW w:w="1013" w:type="dxa"/>
          </w:tcPr>
          <w:p w14:paraId="59E85417">
            <w:pPr>
              <w:pStyle w:val="7"/>
              <w:rPr>
                <w:sz w:val="28"/>
              </w:rPr>
            </w:pPr>
            <w:r>
              <w:rPr>
                <w:spacing w:val="-5"/>
                <w:sz w:val="28"/>
              </w:rPr>
              <w:t>255</w:t>
            </w:r>
          </w:p>
        </w:tc>
        <w:tc>
          <w:tcPr>
            <w:tcW w:w="1537" w:type="dxa"/>
          </w:tcPr>
          <w:p w14:paraId="192C2ABC">
            <w:pPr>
              <w:pStyle w:val="7"/>
              <w:rPr>
                <w:sz w:val="28"/>
              </w:rPr>
            </w:pPr>
            <w:r>
              <w:rPr>
                <w:spacing w:val="-5"/>
                <w:sz w:val="28"/>
              </w:rPr>
              <w:t>36</w:t>
            </w:r>
          </w:p>
        </w:tc>
        <w:tc>
          <w:tcPr>
            <w:tcW w:w="1568" w:type="dxa"/>
          </w:tcPr>
          <w:p w14:paraId="656BF07A">
            <w:pPr>
              <w:pStyle w:val="7"/>
              <w:ind w:left="104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</w:tr>
      <w:tr w14:paraId="38A3D1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2360" w:type="dxa"/>
          </w:tcPr>
          <w:p w14:paraId="6EAC6F67">
            <w:pPr>
              <w:pStyle w:val="7"/>
              <w:rPr>
                <w:sz w:val="28"/>
              </w:rPr>
            </w:pPr>
            <w:r>
              <w:rPr>
                <w:spacing w:val="-10"/>
                <w:sz w:val="28"/>
              </w:rPr>
              <w:t>Б</w:t>
            </w:r>
          </w:p>
        </w:tc>
        <w:tc>
          <w:tcPr>
            <w:tcW w:w="2871" w:type="dxa"/>
          </w:tcPr>
          <w:p w14:paraId="20AF3D56">
            <w:pPr>
              <w:pStyle w:val="7"/>
              <w:rPr>
                <w:sz w:val="28"/>
              </w:rPr>
            </w:pPr>
            <w:r>
              <w:rPr>
                <w:spacing w:val="-10"/>
                <w:sz w:val="28"/>
              </w:rPr>
              <w:t>Y</w:t>
            </w:r>
          </w:p>
        </w:tc>
        <w:tc>
          <w:tcPr>
            <w:tcW w:w="1013" w:type="dxa"/>
          </w:tcPr>
          <w:p w14:paraId="4A733DD4">
            <w:pPr>
              <w:pStyle w:val="7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1537" w:type="dxa"/>
          </w:tcPr>
          <w:p w14:paraId="3EDDFE22">
            <w:pPr>
              <w:pStyle w:val="7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1568" w:type="dxa"/>
          </w:tcPr>
          <w:p w14:paraId="5DFB1CF8">
            <w:pPr>
              <w:pStyle w:val="7"/>
              <w:ind w:left="104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</w:tr>
      <w:tr w14:paraId="6BAE2E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2360" w:type="dxa"/>
          </w:tcPr>
          <w:p w14:paraId="36A6C5E5">
            <w:pPr>
              <w:pStyle w:val="7"/>
              <w:spacing w:before="4"/>
              <w:rPr>
                <w:sz w:val="28"/>
              </w:rPr>
            </w:pPr>
            <w:r>
              <w:rPr>
                <w:spacing w:val="-10"/>
                <w:sz w:val="28"/>
              </w:rPr>
              <w:t>В</w:t>
            </w:r>
          </w:p>
        </w:tc>
        <w:tc>
          <w:tcPr>
            <w:tcW w:w="2871" w:type="dxa"/>
          </w:tcPr>
          <w:p w14:paraId="18DF9B62">
            <w:pPr>
              <w:pStyle w:val="7"/>
              <w:spacing w:before="4"/>
              <w:rPr>
                <w:sz w:val="28"/>
              </w:rPr>
            </w:pPr>
            <w:r>
              <w:rPr>
                <w:spacing w:val="-10"/>
                <w:sz w:val="28"/>
              </w:rPr>
              <w:t>Х</w:t>
            </w:r>
          </w:p>
        </w:tc>
        <w:tc>
          <w:tcPr>
            <w:tcW w:w="1013" w:type="dxa"/>
          </w:tcPr>
          <w:p w14:paraId="75C5C6FE">
            <w:pPr>
              <w:pStyle w:val="7"/>
              <w:spacing w:before="4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1537" w:type="dxa"/>
          </w:tcPr>
          <w:p w14:paraId="62D53363">
            <w:pPr>
              <w:pStyle w:val="7"/>
              <w:spacing w:before="4"/>
              <w:rPr>
                <w:sz w:val="28"/>
              </w:rPr>
            </w:pPr>
            <w:r>
              <w:rPr>
                <w:spacing w:val="-5"/>
                <w:sz w:val="28"/>
              </w:rPr>
              <w:t>22</w:t>
            </w:r>
          </w:p>
        </w:tc>
        <w:tc>
          <w:tcPr>
            <w:tcW w:w="1568" w:type="dxa"/>
          </w:tcPr>
          <w:p w14:paraId="0D69DBF8">
            <w:pPr>
              <w:pStyle w:val="7"/>
              <w:spacing w:before="4"/>
              <w:ind w:left="104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</w:tr>
      <w:tr w14:paraId="4573AA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2360" w:type="dxa"/>
          </w:tcPr>
          <w:p w14:paraId="2EAFDC59">
            <w:pPr>
              <w:pStyle w:val="7"/>
              <w:rPr>
                <w:sz w:val="28"/>
              </w:rPr>
            </w:pPr>
            <w:r>
              <w:rPr>
                <w:spacing w:val="-10"/>
                <w:sz w:val="28"/>
              </w:rPr>
              <w:t>В</w:t>
            </w:r>
          </w:p>
        </w:tc>
        <w:tc>
          <w:tcPr>
            <w:tcW w:w="2871" w:type="dxa"/>
          </w:tcPr>
          <w:p w14:paraId="640FDB39">
            <w:pPr>
              <w:pStyle w:val="7"/>
              <w:rPr>
                <w:sz w:val="28"/>
              </w:rPr>
            </w:pPr>
            <w:r>
              <w:rPr>
                <w:spacing w:val="-10"/>
                <w:sz w:val="28"/>
              </w:rPr>
              <w:t>Y</w:t>
            </w:r>
          </w:p>
        </w:tc>
        <w:tc>
          <w:tcPr>
            <w:tcW w:w="1013" w:type="dxa"/>
          </w:tcPr>
          <w:p w14:paraId="09065B51">
            <w:pPr>
              <w:pStyle w:val="7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537" w:type="dxa"/>
          </w:tcPr>
          <w:p w14:paraId="691C341A">
            <w:pPr>
              <w:pStyle w:val="7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568" w:type="dxa"/>
          </w:tcPr>
          <w:p w14:paraId="4D5E2092">
            <w:pPr>
              <w:pStyle w:val="7"/>
              <w:ind w:left="104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</w:tr>
    </w:tbl>
    <w:p w14:paraId="0F9366D5">
      <w:pPr>
        <w:pStyle w:val="4"/>
        <w:rPr>
          <w:sz w:val="24"/>
        </w:rPr>
      </w:pPr>
    </w:p>
    <w:p w14:paraId="19AEAC3F">
      <w:pPr>
        <w:pStyle w:val="4"/>
        <w:spacing w:before="23"/>
        <w:rPr>
          <w:sz w:val="24"/>
        </w:rPr>
      </w:pPr>
    </w:p>
    <w:p w14:paraId="496FC5B2">
      <w:pPr>
        <w:pStyle w:val="6"/>
        <w:numPr>
          <w:ilvl w:val="0"/>
          <w:numId w:val="5"/>
        </w:numPr>
        <w:tabs>
          <w:tab w:val="left" w:pos="496"/>
        </w:tabs>
        <w:spacing w:before="0" w:after="0" w:line="278" w:lineRule="auto"/>
        <w:ind w:left="285" w:right="418" w:firstLine="0"/>
        <w:jc w:val="both"/>
        <w:rPr>
          <w:b/>
          <w:sz w:val="28"/>
        </w:rPr>
      </w:pPr>
      <w:r>
        <w:rPr>
          <w:b/>
          <w:sz w:val="28"/>
        </w:rPr>
        <mc:AlternateContent>
          <mc:Choice Requires="wps">
            <w:drawing>
              <wp:anchor distT="0" distB="0" distL="0" distR="0" simplePos="0" relativeHeight="251666432" behindDoc="0" locked="0" layoutInCell="1" allowOverlap="1">
                <wp:simplePos x="0" y="0"/>
                <wp:positionH relativeFrom="page">
                  <wp:posOffset>4533265</wp:posOffset>
                </wp:positionH>
                <wp:positionV relativeFrom="paragraph">
                  <wp:posOffset>498475</wp:posOffset>
                </wp:positionV>
                <wp:extent cx="2015490" cy="345440"/>
                <wp:effectExtent l="0" t="0" r="0" b="0"/>
                <wp:wrapNone/>
                <wp:docPr id="20" name="Graphic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5489" cy="345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15489" h="345440">
                              <a:moveTo>
                                <a:pt x="0" y="345440"/>
                              </a:moveTo>
                              <a:lnTo>
                                <a:pt x="2015489" y="345440"/>
                              </a:lnTo>
                              <a:lnTo>
                                <a:pt x="2015489" y="0"/>
                              </a:lnTo>
                              <a:lnTo>
                                <a:pt x="0" y="0"/>
                              </a:lnTo>
                              <a:lnTo>
                                <a:pt x="0" y="345440"/>
                              </a:lnTo>
                              <a:close/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20" o:spid="_x0000_s1026" o:spt="100" style="position:absolute;left:0pt;margin-left:356.95pt;margin-top:39.25pt;height:27.2pt;width:158.7pt;mso-position-horizontal-relative:page;z-index:251666432;mso-width-relative:page;mso-height-relative:page;" filled="f" stroked="t" coordsize="2015489,345440" o:gfxdata="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D7i4FnaAAAACwEAAA8AAAAAAAAAAQAgAAAAIgAAAGRycy9kb3du&#10;cmV2LnhtbFBLAQIUABQAAAAIAIdO4kAec23mNgIAABUFAAAOAAAAAAAAAAEAIAAAACkBAABkcnMv&#10;ZTJvRG9jLnhtbFBLBQYAAAAABgAGAFkBAADRBQAAAAA=&#10;" path="m0,345440l2015489,345440,2015489,0,0,0,0,345440xe">
                <v:fill on="f" focussize="0,0"/>
                <v:stroke weight="1.5pt" color="#000000" joinstyle="round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rPr>
          <w:b/>
          <w:sz w:val="28"/>
        </w:rPr>
        <mc:AlternateContent>
          <mc:Choice Requires="wps">
            <w:drawing>
              <wp:anchor distT="0" distB="0" distL="0" distR="0" simplePos="0" relativeHeight="251675648" behindDoc="1" locked="0" layoutInCell="1" allowOverlap="1">
                <wp:simplePos x="0" y="0"/>
                <wp:positionH relativeFrom="page">
                  <wp:posOffset>1765935</wp:posOffset>
                </wp:positionH>
                <wp:positionV relativeFrom="paragraph">
                  <wp:posOffset>498475</wp:posOffset>
                </wp:positionV>
                <wp:extent cx="2015490" cy="345440"/>
                <wp:effectExtent l="0" t="0" r="0" b="0"/>
                <wp:wrapNone/>
                <wp:docPr id="21" name="Graphic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5489" cy="345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15489" h="345440">
                              <a:moveTo>
                                <a:pt x="0" y="345440"/>
                              </a:moveTo>
                              <a:lnTo>
                                <a:pt x="2015489" y="345440"/>
                              </a:lnTo>
                              <a:lnTo>
                                <a:pt x="2015489" y="0"/>
                              </a:lnTo>
                              <a:lnTo>
                                <a:pt x="0" y="0"/>
                              </a:lnTo>
                              <a:lnTo>
                                <a:pt x="0" y="345440"/>
                              </a:lnTo>
                              <a:close/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21" o:spid="_x0000_s1026" o:spt="100" style="position:absolute;left:0pt;margin-left:139.05pt;margin-top:39.25pt;height:27.2pt;width:158.7pt;mso-position-horizontal-relative:page;z-index:-251640832;mso-width-relative:page;mso-height-relative:page;" filled="f" stroked="t" coordsize="2015489,345440" o:gfxdata="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ARIqcg2gAAAAoBAAAPAAAAAAAAAAEAIAAAACIAAABkcnMvZG93&#10;bnJldi54bWxQSwECFAAUAAAACACHTuJAmRn8GTcCAAAVBQAADgAAAAAAAAABACAAAAApAQAAZHJz&#10;L2Uyb0RvYy54bWxQSwUGAAAAAAYABgBZAQAA0gUAAAAA&#10;" path="m0,345440l2015489,345440,2015489,0,0,0,0,345440xe">
                <v:fill on="f" focussize="0,0"/>
                <v:stroke weight="1.5pt" color="#000000" joinstyle="round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rPr>
          <w:sz w:val="28"/>
        </w:rPr>
        <w:t xml:space="preserve">Соотнесите слова </w:t>
      </w:r>
      <w:r>
        <w:rPr>
          <w:b/>
          <w:i/>
          <w:sz w:val="28"/>
        </w:rPr>
        <w:t xml:space="preserve">абрикос, апельсин, рябина </w:t>
      </w:r>
      <w:r>
        <w:rPr>
          <w:sz w:val="28"/>
        </w:rPr>
        <w:t xml:space="preserve">с буквами А–В. </w:t>
      </w:r>
      <w:r>
        <w:rPr>
          <w:b/>
          <w:sz w:val="28"/>
          <w:u w:val="single"/>
        </w:rPr>
        <w:t>Запишите</w:t>
      </w:r>
      <w:r>
        <w:rPr>
          <w:b/>
          <w:sz w:val="28"/>
        </w:rPr>
        <w:t xml:space="preserve"> </w:t>
      </w:r>
      <w:r>
        <w:rPr>
          <w:b/>
          <w:sz w:val="28"/>
          <w:u w:val="single"/>
        </w:rPr>
        <w:t>ответ в отдельное поле.</w:t>
      </w:r>
    </w:p>
    <w:p w14:paraId="613405AC">
      <w:pPr>
        <w:tabs>
          <w:tab w:val="left" w:pos="5232"/>
        </w:tabs>
        <w:spacing w:before="196"/>
        <w:ind w:left="1005" w:right="0" w:firstLine="0"/>
        <w:jc w:val="left"/>
        <w:rPr>
          <w:b/>
          <w:sz w:val="28"/>
        </w:rPr>
      </w:pPr>
      <w:r>
        <w:rPr>
          <w:b/>
          <w:spacing w:val="-10"/>
          <w:sz w:val="28"/>
        </w:rPr>
        <w:t>А</w:t>
      </w:r>
      <w:r>
        <w:rPr>
          <w:b/>
          <w:sz w:val="28"/>
        </w:rPr>
        <w:tab/>
      </w:r>
      <w:r>
        <w:rPr>
          <w:b/>
          <w:spacing w:val="-10"/>
          <w:sz w:val="28"/>
        </w:rPr>
        <w:t>Б</w:t>
      </w:r>
    </w:p>
    <w:p w14:paraId="4291A314">
      <w:pPr>
        <w:pStyle w:val="4"/>
        <w:rPr>
          <w:b/>
        </w:rPr>
      </w:pPr>
    </w:p>
    <w:p w14:paraId="689C5DD6">
      <w:pPr>
        <w:pStyle w:val="4"/>
        <w:spacing w:before="175"/>
        <w:rPr>
          <w:b/>
        </w:rPr>
      </w:pPr>
    </w:p>
    <w:p w14:paraId="06DFBA86">
      <w:pPr>
        <w:tabs>
          <w:tab w:val="left" w:pos="7269"/>
        </w:tabs>
        <w:spacing w:before="0"/>
        <w:ind w:left="3033" w:right="0" w:firstLine="0"/>
        <w:jc w:val="left"/>
        <w:rPr>
          <w:b/>
          <w:sz w:val="28"/>
        </w:rPr>
      </w:pPr>
      <w:r>
        <w:rPr>
          <w:b/>
          <w:sz w:val="28"/>
        </w:rPr>
        <mc:AlternateContent>
          <mc:Choice Requires="wps">
            <w:drawing>
              <wp:anchor distT="0" distB="0" distL="0" distR="0" simplePos="0" relativeHeight="251674624" behindDoc="1" locked="0" layoutInCell="1" allowOverlap="1">
                <wp:simplePos x="0" y="0"/>
                <wp:positionH relativeFrom="page">
                  <wp:posOffset>3112135</wp:posOffset>
                </wp:positionH>
                <wp:positionV relativeFrom="paragraph">
                  <wp:posOffset>-182880</wp:posOffset>
                </wp:positionV>
                <wp:extent cx="2015490" cy="345440"/>
                <wp:effectExtent l="0" t="0" r="0" b="0"/>
                <wp:wrapNone/>
                <wp:docPr id="22" name="Graphic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5489" cy="345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15489" h="345440">
                              <a:moveTo>
                                <a:pt x="0" y="345440"/>
                              </a:moveTo>
                              <a:lnTo>
                                <a:pt x="2015489" y="345440"/>
                              </a:lnTo>
                              <a:lnTo>
                                <a:pt x="2015489" y="0"/>
                              </a:lnTo>
                              <a:lnTo>
                                <a:pt x="0" y="0"/>
                              </a:lnTo>
                              <a:lnTo>
                                <a:pt x="0" y="345440"/>
                              </a:lnTo>
                              <a:close/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22" o:spid="_x0000_s1026" o:spt="100" style="position:absolute;left:0pt;margin-left:245.05pt;margin-top:-14.4pt;height:27.2pt;width:158.7pt;mso-position-horizontal-relative:page;z-index:-251641856;mso-width-relative:page;mso-height-relative:page;" filled="f" stroked="t" coordsize="2015489,345440" o:gfxdata="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Aibrb82gAAAAoBAAAPAAAAAAAAAAEAIAAAACIAAABkcnMvZG93&#10;bnJldi54bWxQSwECFAAUAAAACACHTuJAUaA+wjcCAAAVBQAADgAAAAAAAAABACAAAAApAQAAZHJz&#10;L2Uyb0RvYy54bWxQSwUGAAAAAAYABgBZAQAA0gUAAAAA&#10;" path="m0,345440l2015489,345440,2015489,0,0,0,0,345440xe">
                <v:fill on="f" focussize="0,0"/>
                <v:stroke weight="1.5pt" color="#000000" joinstyle="round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rPr>
          <w:b/>
          <w:spacing w:val="-10"/>
          <w:sz w:val="28"/>
        </w:rPr>
        <w:t>В</w:t>
      </w:r>
      <w:r>
        <w:rPr>
          <w:b/>
          <w:sz w:val="28"/>
        </w:rPr>
        <w:tab/>
      </w:r>
      <w:r>
        <w:rPr>
          <w:b/>
          <w:sz w:val="28"/>
        </w:rPr>
        <w:t>Итого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 xml:space="preserve">3 </w:t>
      </w:r>
      <w:r>
        <w:rPr>
          <w:b/>
          <w:spacing w:val="-2"/>
          <w:sz w:val="28"/>
        </w:rPr>
        <w:t>балла</w:t>
      </w:r>
    </w:p>
    <w:p w14:paraId="3695EB3F">
      <w:pPr>
        <w:pStyle w:val="4"/>
        <w:rPr>
          <w:b/>
          <w:sz w:val="20"/>
        </w:rPr>
      </w:pPr>
    </w:p>
    <w:p w14:paraId="1322B59B">
      <w:pPr>
        <w:pStyle w:val="4"/>
        <w:rPr>
          <w:b/>
          <w:sz w:val="20"/>
        </w:rPr>
      </w:pPr>
    </w:p>
    <w:p w14:paraId="26E1E1CD">
      <w:pPr>
        <w:pStyle w:val="4"/>
        <w:spacing w:before="61"/>
        <w:rPr>
          <w:b/>
          <w:sz w:val="20"/>
        </w:rPr>
      </w:pPr>
      <w:r>
        <w:rPr>
          <w:b/>
          <w:sz w:val="20"/>
        </w:rPr>
        <mc:AlternateContent>
          <mc:Choice Requires="wps">
            <w:drawing>
              <wp:anchor distT="0" distB="0" distL="0" distR="0" simplePos="0" relativeHeight="251682816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200025</wp:posOffset>
                </wp:positionV>
                <wp:extent cx="1829435" cy="9525"/>
                <wp:effectExtent l="0" t="0" r="0" b="0"/>
                <wp:wrapTopAndBottom/>
                <wp:docPr id="23" name="Graphic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943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9525">
                              <a:moveTo>
                                <a:pt x="1829054" y="0"/>
                              </a:moveTo>
                              <a:lnTo>
                                <a:pt x="0" y="0"/>
                              </a:lnTo>
                              <a:lnTo>
                                <a:pt x="0" y="9143"/>
                              </a:lnTo>
                              <a:lnTo>
                                <a:pt x="1829054" y="9143"/>
                              </a:lnTo>
                              <a:lnTo>
                                <a:pt x="18290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23" o:spid="_x0000_s1026" o:spt="100" style="position:absolute;left:0pt;margin-left:85.1pt;margin-top:15.75pt;height:0.75pt;width:144.05pt;mso-position-horizontal-relative:page;mso-wrap-distance-bottom:0pt;mso-wrap-distance-top:0pt;z-index:-251633664;mso-width-relative:page;mso-height-relative:page;" fillcolor="#000000" filled="t" stroked="f" coordsize="1829435,9525" o:gfxdata="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xTkg&#10;vtcAAAAJAQAADwAAAAAAAAABACAAAAAiAAAAZHJzL2Rvd25yZXYueG1sUEsBAhQAFAAAAAgAh07i&#10;QEAZ0tEjAgAA3gQAAA4AAAAAAAAAAQAgAAAAJgEAAGRycy9lMm9Eb2MueG1sUEsFBgAAAAAGAAYA&#10;WQEAALsFAAAAAA==&#10;" path="m1829054,0l0,0,0,9143,1829054,9143,1829054,0xe">
                <v:fill on="t" focussize="0,0"/>
                <v:stroke on="f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p w14:paraId="3004ABC0">
      <w:pPr>
        <w:pStyle w:val="4"/>
        <w:spacing w:before="101" w:line="276" w:lineRule="auto"/>
        <w:ind w:left="285" w:right="418"/>
        <w:jc w:val="both"/>
      </w:pPr>
      <w:r>
        <w:rPr>
          <w:rFonts w:ascii="Calibri" w:hAnsi="Calibri"/>
          <w:position w:val="7"/>
          <w:sz w:val="13"/>
        </w:rPr>
        <w:t>1</w:t>
      </w:r>
      <w:r>
        <w:rPr>
          <w:rFonts w:ascii="Calibri" w:hAnsi="Calibri"/>
          <w:spacing w:val="40"/>
          <w:position w:val="7"/>
          <w:sz w:val="13"/>
        </w:rPr>
        <w:t xml:space="preserve"> </w:t>
      </w:r>
      <w:r>
        <w:t>Национальный корпус русского языка (НКРЯ) — это информационно- справочная система, основанная на собрании текстов на русском языке в электронной форме. Корпус создаётся учёными-лингвистами для научных исследований и обучения языку.</w:t>
      </w:r>
    </w:p>
    <w:p w14:paraId="6933455C">
      <w:pPr>
        <w:pStyle w:val="4"/>
        <w:spacing w:after="0" w:line="276" w:lineRule="auto"/>
        <w:jc w:val="both"/>
        <w:sectPr>
          <w:pgSz w:w="11910" w:h="16840"/>
          <w:pgMar w:top="1040" w:right="425" w:bottom="280" w:left="1417" w:header="720" w:footer="720" w:gutter="0"/>
          <w:cols w:space="720" w:num="1"/>
        </w:sectPr>
      </w:pPr>
    </w:p>
    <w:p w14:paraId="6DA18D30">
      <w:pPr>
        <w:pStyle w:val="6"/>
        <w:numPr>
          <w:ilvl w:val="0"/>
          <w:numId w:val="5"/>
        </w:numPr>
        <w:tabs>
          <w:tab w:val="left" w:pos="685"/>
        </w:tabs>
        <w:spacing w:before="74" w:after="0" w:line="278" w:lineRule="auto"/>
        <w:ind w:left="285" w:right="421" w:firstLine="69"/>
        <w:jc w:val="left"/>
        <w:rPr>
          <w:b/>
          <w:sz w:val="28"/>
        </w:rPr>
      </w:pPr>
      <w:r>
        <w:rPr>
          <w:sz w:val="28"/>
        </w:rPr>
        <w:t>Какие</w:t>
      </w:r>
      <w:r>
        <w:rPr>
          <w:spacing w:val="40"/>
          <w:sz w:val="28"/>
        </w:rPr>
        <w:t xml:space="preserve"> </w:t>
      </w:r>
      <w:r>
        <w:rPr>
          <w:sz w:val="28"/>
        </w:rPr>
        <w:t>суффиксы</w:t>
      </w:r>
      <w:r>
        <w:rPr>
          <w:spacing w:val="40"/>
          <w:sz w:val="28"/>
        </w:rPr>
        <w:t xml:space="preserve"> </w:t>
      </w:r>
      <w:r>
        <w:rPr>
          <w:sz w:val="28"/>
        </w:rPr>
        <w:t>зашифрованы</w:t>
      </w:r>
      <w:r>
        <w:rPr>
          <w:spacing w:val="40"/>
          <w:sz w:val="28"/>
        </w:rPr>
        <w:t xml:space="preserve"> </w:t>
      </w:r>
      <w:r>
        <w:rPr>
          <w:sz w:val="28"/>
        </w:rPr>
        <w:t>буквами</w:t>
      </w:r>
      <w:r>
        <w:rPr>
          <w:spacing w:val="40"/>
          <w:sz w:val="28"/>
        </w:rPr>
        <w:t xml:space="preserve"> </w:t>
      </w:r>
      <w:r>
        <w:rPr>
          <w:sz w:val="28"/>
        </w:rPr>
        <w:t>X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Y?</w:t>
      </w:r>
      <w:r>
        <w:rPr>
          <w:spacing w:val="40"/>
          <w:sz w:val="28"/>
        </w:rPr>
        <w:t xml:space="preserve"> </w:t>
      </w:r>
      <w:r>
        <w:rPr>
          <w:sz w:val="28"/>
          <w:u w:val="single"/>
        </w:rPr>
        <w:t>Запишите</w:t>
      </w:r>
      <w:r>
        <w:rPr>
          <w:spacing w:val="40"/>
          <w:sz w:val="28"/>
          <w:u w:val="single"/>
        </w:rPr>
        <w:t xml:space="preserve"> </w:t>
      </w:r>
      <w:r>
        <w:rPr>
          <w:sz w:val="28"/>
          <w:u w:val="single"/>
        </w:rPr>
        <w:t>только</w:t>
      </w:r>
      <w:r>
        <w:rPr>
          <w:spacing w:val="40"/>
          <w:sz w:val="28"/>
          <w:u w:val="single"/>
        </w:rPr>
        <w:t xml:space="preserve"> </w:t>
      </w:r>
      <w:r>
        <w:rPr>
          <w:sz w:val="28"/>
          <w:u w:val="single"/>
        </w:rPr>
        <w:t>сами</w:t>
      </w:r>
      <w:r>
        <w:rPr>
          <w:sz w:val="28"/>
        </w:rPr>
        <w:t xml:space="preserve"> </w:t>
      </w:r>
      <w:r>
        <w:rPr>
          <w:sz w:val="28"/>
          <w:u w:val="thick"/>
        </w:rPr>
        <w:t xml:space="preserve">суффиксы </w:t>
      </w:r>
      <w:r>
        <w:rPr>
          <w:b/>
          <w:sz w:val="28"/>
          <w:u w:val="thick"/>
        </w:rPr>
        <w:t>в отдельном поле для ответов только буквами.</w:t>
      </w:r>
    </w:p>
    <w:p w14:paraId="143D87A0">
      <w:pPr>
        <w:spacing w:before="197"/>
        <w:ind w:left="2452" w:right="0" w:firstLine="0"/>
        <w:jc w:val="left"/>
        <w:rPr>
          <w:b/>
          <w:sz w:val="28"/>
        </w:rPr>
      </w:pPr>
      <w:r>
        <w:rPr>
          <w:b/>
          <w:sz w:val="28"/>
        </w:rPr>
        <mc:AlternateContent>
          <mc:Choice Requires="wps">
            <w:drawing>
              <wp:anchor distT="0" distB="0" distL="0" distR="0" simplePos="0" relativeHeight="251667456" behindDoc="0" locked="0" layoutInCell="1" allowOverlap="1">
                <wp:simplePos x="0" y="0"/>
                <wp:positionH relativeFrom="page">
                  <wp:posOffset>2638425</wp:posOffset>
                </wp:positionH>
                <wp:positionV relativeFrom="paragraph">
                  <wp:posOffset>77470</wp:posOffset>
                </wp:positionV>
                <wp:extent cx="2015490" cy="345440"/>
                <wp:effectExtent l="0" t="0" r="0" b="0"/>
                <wp:wrapNone/>
                <wp:docPr id="24" name="Graphic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5489" cy="345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15489" h="345440">
                              <a:moveTo>
                                <a:pt x="0" y="345440"/>
                              </a:moveTo>
                              <a:lnTo>
                                <a:pt x="2015489" y="345440"/>
                              </a:lnTo>
                              <a:lnTo>
                                <a:pt x="2015489" y="0"/>
                              </a:lnTo>
                              <a:lnTo>
                                <a:pt x="0" y="0"/>
                              </a:lnTo>
                              <a:lnTo>
                                <a:pt x="0" y="345440"/>
                              </a:lnTo>
                              <a:close/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24" o:spid="_x0000_s1026" o:spt="100" style="position:absolute;left:0pt;margin-left:207.75pt;margin-top:6.1pt;height:27.2pt;width:158.7pt;mso-position-horizontal-relative:page;z-index:251667456;mso-width-relative:page;mso-height-relative:page;" filled="f" stroked="t" coordsize="2015489,345440" o:gfxdata="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jhwjhtgAAAAJAQAADwAAAAAAAAABACAAAAAiAAAAZHJzL2Rvd25y&#10;ZXYueG1sUEsBAhQAFAAAAAgAh07iQIDVyq43AgAAFQUAAA4AAAAAAAAAAQAgAAAAJwEAAGRycy9l&#10;Mm9Eb2MueG1sUEsFBgAAAAAGAAYAWQEAANAFAAAAAA==&#10;" path="m0,345440l2015489,345440,2015489,0,0,0,0,345440xe">
                <v:fill on="f" focussize="0,0"/>
                <v:stroke weight="1.5pt" color="#000000" joinstyle="round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rPr>
          <w:b/>
          <w:spacing w:val="-10"/>
          <w:sz w:val="28"/>
        </w:rPr>
        <w:t>Х</w:t>
      </w:r>
    </w:p>
    <w:p w14:paraId="30984BD6">
      <w:pPr>
        <w:pStyle w:val="4"/>
        <w:rPr>
          <w:b/>
        </w:rPr>
      </w:pPr>
    </w:p>
    <w:p w14:paraId="1E9FBC76">
      <w:pPr>
        <w:pStyle w:val="4"/>
        <w:spacing w:before="176"/>
        <w:rPr>
          <w:b/>
        </w:rPr>
      </w:pPr>
    </w:p>
    <w:p w14:paraId="7C3F5039">
      <w:pPr>
        <w:pStyle w:val="4"/>
        <w:ind w:left="2243"/>
      </w:pPr>
      <w:r>
        <mc:AlternateContent>
          <mc:Choice Requires="wps">
            <w:drawing>
              <wp:anchor distT="0" distB="0" distL="0" distR="0" simplePos="0" relativeHeight="251668480" behindDoc="0" locked="0" layoutInCell="1" allowOverlap="1">
                <wp:simplePos x="0" y="0"/>
                <wp:positionH relativeFrom="page">
                  <wp:posOffset>2638425</wp:posOffset>
                </wp:positionH>
                <wp:positionV relativeFrom="paragraph">
                  <wp:posOffset>-153670</wp:posOffset>
                </wp:positionV>
                <wp:extent cx="2015490" cy="345440"/>
                <wp:effectExtent l="0" t="0" r="0" b="0"/>
                <wp:wrapNone/>
                <wp:docPr id="25" name="Graphic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5489" cy="345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15489" h="345440">
                              <a:moveTo>
                                <a:pt x="0" y="345440"/>
                              </a:moveTo>
                              <a:lnTo>
                                <a:pt x="2015489" y="345440"/>
                              </a:lnTo>
                              <a:lnTo>
                                <a:pt x="2015489" y="0"/>
                              </a:lnTo>
                              <a:lnTo>
                                <a:pt x="0" y="0"/>
                              </a:lnTo>
                              <a:lnTo>
                                <a:pt x="0" y="345440"/>
                              </a:lnTo>
                              <a:close/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25" o:spid="_x0000_s1026" o:spt="100" style="position:absolute;left:0pt;margin-left:207.75pt;margin-top:-12.1pt;height:27.2pt;width:158.7pt;mso-position-horizontal-relative:page;z-index:251668480;mso-width-relative:page;mso-height-relative:page;" filled="f" stroked="t" coordsize="2015489,345440" o:gfxdata="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Dxsslb2gAAAAoBAAAPAAAAAAAAAAEAIAAAACIAAABkcnMvZG93&#10;bnJldi54bWxQSwECFAAUAAAACACHTuJAB79bUTcCAAAVBQAADgAAAAAAAAABACAAAAApAQAAZHJz&#10;L2Uyb0RvYy54bWxQSwUGAAAAAAYABgBZAQAA0gUAAAAA&#10;" path="m0,345440l2015489,345440,2015489,0,0,0,0,345440xe">
                <v:fill on="f" focussize="0,0"/>
                <v:stroke weight="1.5pt" color="#000000" joinstyle="round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rPr>
          <w:spacing w:val="-10"/>
        </w:rPr>
        <w:t>Y</w:t>
      </w:r>
    </w:p>
    <w:p w14:paraId="0317D4B9">
      <w:pPr>
        <w:spacing w:before="247"/>
        <w:ind w:left="285" w:right="0" w:firstLine="0"/>
        <w:jc w:val="left"/>
        <w:rPr>
          <w:b/>
          <w:sz w:val="28"/>
        </w:rPr>
      </w:pPr>
      <w:r>
        <w:rPr>
          <w:b/>
          <w:sz w:val="28"/>
        </w:rPr>
        <w:t>Итого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4</w:t>
      </w:r>
      <w:r>
        <w:rPr>
          <w:b/>
          <w:spacing w:val="-1"/>
          <w:sz w:val="28"/>
        </w:rPr>
        <w:t xml:space="preserve"> </w:t>
      </w:r>
      <w:r>
        <w:rPr>
          <w:b/>
          <w:spacing w:val="-2"/>
          <w:sz w:val="28"/>
        </w:rPr>
        <w:t>балла</w:t>
      </w:r>
    </w:p>
    <w:p w14:paraId="2EFDEF3A">
      <w:pPr>
        <w:spacing w:before="249"/>
        <w:ind w:left="2073" w:right="2210" w:firstLine="0"/>
        <w:jc w:val="center"/>
        <w:rPr>
          <w:b/>
          <w:sz w:val="28"/>
        </w:rPr>
      </w:pPr>
      <w:r>
        <w:rPr>
          <w:b/>
          <w:sz w:val="28"/>
        </w:rPr>
        <w:t>Задача</w:t>
      </w:r>
      <w:r>
        <w:rPr>
          <w:b/>
          <w:spacing w:val="-4"/>
          <w:sz w:val="28"/>
        </w:rPr>
        <w:t xml:space="preserve"> </w:t>
      </w:r>
      <w:r>
        <w:rPr>
          <w:b/>
          <w:spacing w:val="-10"/>
          <w:sz w:val="28"/>
        </w:rPr>
        <w:t>8</w:t>
      </w:r>
    </w:p>
    <w:p w14:paraId="57CAA268">
      <w:pPr>
        <w:pStyle w:val="4"/>
        <w:spacing w:before="245" w:line="278" w:lineRule="auto"/>
        <w:ind w:left="285" w:right="428" w:firstLine="69"/>
        <w:jc w:val="both"/>
      </w:pPr>
      <w:r>
        <w:t>В русском языке каждый из падежей имеет свой спектр значений. Ниже представлены значения творительного падежа и фразы, в которых есть слова в творительном падеже. Соотнесите пример и значение падежа.</w:t>
      </w:r>
    </w:p>
    <w:p w14:paraId="00393926">
      <w:pPr>
        <w:pStyle w:val="4"/>
        <w:spacing w:before="8" w:after="1"/>
        <w:rPr>
          <w:sz w:val="16"/>
        </w:rPr>
      </w:pPr>
    </w:p>
    <w:tbl>
      <w:tblPr>
        <w:tblStyle w:val="3"/>
        <w:tblW w:w="0" w:type="auto"/>
        <w:tblInd w:w="29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671"/>
        <w:gridCol w:w="4675"/>
      </w:tblGrid>
      <w:tr w14:paraId="12CF40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4671" w:type="dxa"/>
          </w:tcPr>
          <w:p w14:paraId="0A8B078F">
            <w:pPr>
              <w:pStyle w:val="7"/>
              <w:rPr>
                <w:sz w:val="28"/>
              </w:rPr>
            </w:pPr>
            <w:r>
              <w:rPr>
                <w:spacing w:val="-2"/>
                <w:sz w:val="28"/>
              </w:rPr>
              <w:t>Примеры</w:t>
            </w:r>
          </w:p>
        </w:tc>
        <w:tc>
          <w:tcPr>
            <w:tcW w:w="4675" w:type="dxa"/>
          </w:tcPr>
          <w:p w14:paraId="3D990897">
            <w:pPr>
              <w:pStyle w:val="7"/>
              <w:ind w:left="108"/>
              <w:rPr>
                <w:sz w:val="28"/>
              </w:rPr>
            </w:pPr>
            <w:r>
              <w:rPr>
                <w:sz w:val="28"/>
              </w:rPr>
              <w:t>Значения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творительного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падежа</w:t>
            </w:r>
          </w:p>
        </w:tc>
      </w:tr>
      <w:tr w14:paraId="0F166F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4671" w:type="dxa"/>
          </w:tcPr>
          <w:p w14:paraId="21437BBE">
            <w:pPr>
              <w:pStyle w:val="7"/>
              <w:spacing w:before="4"/>
              <w:rPr>
                <w:sz w:val="28"/>
              </w:rPr>
            </w:pPr>
            <w:r>
              <w:rPr>
                <w:sz w:val="28"/>
              </w:rPr>
              <w:t>1.Рисовал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карандашом</w:t>
            </w:r>
          </w:p>
        </w:tc>
        <w:tc>
          <w:tcPr>
            <w:tcW w:w="4675" w:type="dxa"/>
          </w:tcPr>
          <w:p w14:paraId="0F009BDE">
            <w:pPr>
              <w:pStyle w:val="7"/>
              <w:spacing w:before="4"/>
              <w:ind w:left="108"/>
              <w:rPr>
                <w:sz w:val="28"/>
              </w:rPr>
            </w:pPr>
            <w:r>
              <w:rPr>
                <w:sz w:val="28"/>
              </w:rPr>
              <w:t xml:space="preserve">А- </w:t>
            </w:r>
            <w:r>
              <w:rPr>
                <w:spacing w:val="-2"/>
                <w:sz w:val="28"/>
              </w:rPr>
              <w:t>орудие</w:t>
            </w:r>
          </w:p>
        </w:tc>
      </w:tr>
      <w:tr w14:paraId="0D73E4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4671" w:type="dxa"/>
          </w:tcPr>
          <w:p w14:paraId="79343A5C">
            <w:pPr>
              <w:pStyle w:val="7"/>
              <w:rPr>
                <w:sz w:val="28"/>
              </w:rPr>
            </w:pPr>
            <w:r>
              <w:rPr>
                <w:sz w:val="28"/>
              </w:rPr>
              <w:t>2.Проходил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рощей</w:t>
            </w:r>
          </w:p>
        </w:tc>
        <w:tc>
          <w:tcPr>
            <w:tcW w:w="4675" w:type="dxa"/>
          </w:tcPr>
          <w:p w14:paraId="6A5DE2E1">
            <w:pPr>
              <w:pStyle w:val="7"/>
              <w:ind w:left="108"/>
              <w:rPr>
                <w:sz w:val="28"/>
              </w:rPr>
            </w:pPr>
            <w:r>
              <w:rPr>
                <w:sz w:val="28"/>
              </w:rPr>
              <w:t>Б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сравнение</w:t>
            </w:r>
          </w:p>
        </w:tc>
      </w:tr>
      <w:tr w14:paraId="7AED12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4671" w:type="dxa"/>
          </w:tcPr>
          <w:p w14:paraId="5ECFC4CC">
            <w:pPr>
              <w:pStyle w:val="7"/>
              <w:rPr>
                <w:sz w:val="28"/>
              </w:rPr>
            </w:pPr>
            <w:r>
              <w:rPr>
                <w:sz w:val="28"/>
              </w:rPr>
              <w:t>3.Возвратился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глубокой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ночью</w:t>
            </w:r>
          </w:p>
        </w:tc>
        <w:tc>
          <w:tcPr>
            <w:tcW w:w="4675" w:type="dxa"/>
          </w:tcPr>
          <w:p w14:paraId="270A10D8">
            <w:pPr>
              <w:pStyle w:val="7"/>
              <w:ind w:left="108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место</w:t>
            </w:r>
          </w:p>
        </w:tc>
      </w:tr>
      <w:tr w14:paraId="727B02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4671" w:type="dxa"/>
          </w:tcPr>
          <w:p w14:paraId="69699722">
            <w:pPr>
              <w:pStyle w:val="7"/>
              <w:rPr>
                <w:sz w:val="28"/>
              </w:rPr>
            </w:pPr>
            <w:r>
              <w:rPr>
                <w:sz w:val="28"/>
              </w:rPr>
              <w:t>4.Слёзы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текут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ручьём</w:t>
            </w:r>
          </w:p>
        </w:tc>
        <w:tc>
          <w:tcPr>
            <w:tcW w:w="4675" w:type="dxa"/>
          </w:tcPr>
          <w:p w14:paraId="6BF10014">
            <w:pPr>
              <w:pStyle w:val="7"/>
              <w:ind w:left="108"/>
              <w:rPr>
                <w:sz w:val="28"/>
              </w:rPr>
            </w:pPr>
            <w:r>
              <w:rPr>
                <w:sz w:val="28"/>
              </w:rPr>
              <w:t>Г-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время</w:t>
            </w:r>
          </w:p>
        </w:tc>
      </w:tr>
      <w:tr w14:paraId="75EDEF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4671" w:type="dxa"/>
          </w:tcPr>
          <w:p w14:paraId="42CB656B">
            <w:pPr>
              <w:pStyle w:val="7"/>
              <w:spacing w:before="0" w:line="278" w:lineRule="auto"/>
              <w:rPr>
                <w:sz w:val="28"/>
              </w:rPr>
            </w:pPr>
            <w:r>
              <w:rPr>
                <w:sz w:val="28"/>
              </w:rPr>
              <w:t>5.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Осел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мой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глупостью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 xml:space="preserve">пословицу </w:t>
            </w:r>
            <w:r>
              <w:rPr>
                <w:spacing w:val="-2"/>
                <w:sz w:val="28"/>
              </w:rPr>
              <w:t>вошел...</w:t>
            </w:r>
          </w:p>
        </w:tc>
        <w:tc>
          <w:tcPr>
            <w:tcW w:w="4675" w:type="dxa"/>
          </w:tcPr>
          <w:p w14:paraId="530A1226">
            <w:pPr>
              <w:pStyle w:val="7"/>
              <w:ind w:left="108"/>
              <w:rPr>
                <w:sz w:val="28"/>
              </w:rPr>
            </w:pPr>
            <w:r>
              <w:rPr>
                <w:sz w:val="28"/>
              </w:rPr>
              <w:t>Д 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причина</w:t>
            </w:r>
          </w:p>
        </w:tc>
      </w:tr>
      <w:tr w14:paraId="04F637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4671" w:type="dxa"/>
          </w:tcPr>
          <w:p w14:paraId="6C5E0E0F">
            <w:pPr>
              <w:pStyle w:val="7"/>
              <w:rPr>
                <w:sz w:val="28"/>
              </w:rPr>
            </w:pPr>
            <w:r>
              <w:rPr>
                <w:sz w:val="28"/>
              </w:rPr>
              <w:t>6.</w:t>
            </w:r>
            <w:r>
              <w:rPr>
                <w:spacing w:val="-26"/>
                <w:sz w:val="28"/>
              </w:rPr>
              <w:t xml:space="preserve"> </w:t>
            </w:r>
            <w:r>
              <w:rPr>
                <w:sz w:val="28"/>
              </w:rPr>
              <w:t>Пелагея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ткнула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кулаком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бок</w:t>
            </w:r>
          </w:p>
        </w:tc>
        <w:tc>
          <w:tcPr>
            <w:tcW w:w="4675" w:type="dxa"/>
          </w:tcPr>
          <w:p w14:paraId="62B69CC1">
            <w:pPr>
              <w:pStyle w:val="7"/>
              <w:spacing w:before="0"/>
              <w:ind w:left="0"/>
              <w:rPr>
                <w:sz w:val="28"/>
              </w:rPr>
            </w:pPr>
          </w:p>
        </w:tc>
      </w:tr>
      <w:tr w14:paraId="23854C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4671" w:type="dxa"/>
          </w:tcPr>
          <w:p w14:paraId="20A42085">
            <w:pPr>
              <w:pStyle w:val="7"/>
              <w:spacing w:before="4"/>
              <w:rPr>
                <w:sz w:val="28"/>
              </w:rPr>
            </w:pPr>
            <w:r>
              <w:rPr>
                <w:sz w:val="28"/>
              </w:rPr>
              <w:t>7.Часто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работает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вечерами</w:t>
            </w:r>
          </w:p>
        </w:tc>
        <w:tc>
          <w:tcPr>
            <w:tcW w:w="4675" w:type="dxa"/>
          </w:tcPr>
          <w:p w14:paraId="107F166A">
            <w:pPr>
              <w:pStyle w:val="7"/>
              <w:spacing w:before="0"/>
              <w:ind w:left="0"/>
              <w:rPr>
                <w:sz w:val="28"/>
              </w:rPr>
            </w:pPr>
          </w:p>
        </w:tc>
      </w:tr>
      <w:tr w14:paraId="063B25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4671" w:type="dxa"/>
          </w:tcPr>
          <w:p w14:paraId="6EA946B9">
            <w:pPr>
              <w:pStyle w:val="7"/>
              <w:spacing w:before="0" w:line="278" w:lineRule="auto"/>
              <w:rPr>
                <w:sz w:val="28"/>
              </w:rPr>
            </w:pPr>
            <w:r>
              <w:rPr>
                <w:sz w:val="28"/>
              </w:rPr>
              <w:t>8.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Идут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они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той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же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дорогой,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какой весь народ наш идет.</w:t>
            </w:r>
          </w:p>
        </w:tc>
        <w:tc>
          <w:tcPr>
            <w:tcW w:w="4675" w:type="dxa"/>
          </w:tcPr>
          <w:p w14:paraId="08DBBB75">
            <w:pPr>
              <w:pStyle w:val="7"/>
              <w:spacing w:before="0"/>
              <w:ind w:left="0"/>
              <w:rPr>
                <w:sz w:val="28"/>
              </w:rPr>
            </w:pPr>
          </w:p>
        </w:tc>
      </w:tr>
      <w:tr w14:paraId="1A12AE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4671" w:type="dxa"/>
          </w:tcPr>
          <w:p w14:paraId="55DDFEA4">
            <w:pPr>
              <w:pStyle w:val="7"/>
              <w:spacing w:before="0" w:line="278" w:lineRule="auto"/>
              <w:rPr>
                <w:sz w:val="28"/>
              </w:rPr>
            </w:pPr>
            <w:r>
              <w:rPr>
                <w:sz w:val="28"/>
              </w:rPr>
              <w:t>9.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Пой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лучше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хорошо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щеглёнком, чем дурно соловьем.</w:t>
            </w:r>
          </w:p>
        </w:tc>
        <w:tc>
          <w:tcPr>
            <w:tcW w:w="4675" w:type="dxa"/>
          </w:tcPr>
          <w:p w14:paraId="1EF5563C">
            <w:pPr>
              <w:pStyle w:val="7"/>
              <w:spacing w:before="0"/>
              <w:ind w:left="0"/>
              <w:rPr>
                <w:sz w:val="28"/>
              </w:rPr>
            </w:pPr>
          </w:p>
        </w:tc>
      </w:tr>
    </w:tbl>
    <w:p w14:paraId="6EED0110">
      <w:pPr>
        <w:pStyle w:val="7"/>
        <w:spacing w:after="0"/>
        <w:rPr>
          <w:sz w:val="28"/>
        </w:rPr>
        <w:sectPr>
          <w:pgSz w:w="11910" w:h="16840"/>
          <w:pgMar w:top="1040" w:right="425" w:bottom="280" w:left="1417" w:header="720" w:footer="720" w:gutter="0"/>
          <w:cols w:space="720" w:num="1"/>
        </w:sectPr>
      </w:pPr>
    </w:p>
    <w:p w14:paraId="012FB4FB">
      <w:pPr>
        <w:spacing w:before="74" w:line="278" w:lineRule="auto"/>
        <w:ind w:left="285" w:right="0" w:firstLine="0"/>
        <w:jc w:val="left"/>
        <w:rPr>
          <w:b/>
          <w:sz w:val="28"/>
        </w:rPr>
      </w:pPr>
      <w:r>
        <w:rPr>
          <w:sz w:val="28"/>
          <w:u w:val="thick"/>
        </w:rPr>
        <w:t>Запишите</w:t>
      </w:r>
      <w:r>
        <w:rPr>
          <w:spacing w:val="80"/>
          <w:sz w:val="28"/>
          <w:u w:val="thick"/>
        </w:rPr>
        <w:t xml:space="preserve"> </w:t>
      </w:r>
      <w:r>
        <w:rPr>
          <w:sz w:val="28"/>
          <w:u w:val="thick"/>
        </w:rPr>
        <w:t>ответы</w:t>
      </w:r>
      <w:r>
        <w:rPr>
          <w:spacing w:val="80"/>
          <w:sz w:val="28"/>
          <w:u w:val="thick"/>
        </w:rPr>
        <w:t xml:space="preserve"> </w:t>
      </w:r>
      <w:r>
        <w:rPr>
          <w:b/>
          <w:sz w:val="28"/>
          <w:u w:val="thick"/>
        </w:rPr>
        <w:t>в</w:t>
      </w:r>
      <w:r>
        <w:rPr>
          <w:b/>
          <w:spacing w:val="80"/>
          <w:sz w:val="28"/>
          <w:u w:val="thick"/>
        </w:rPr>
        <w:t xml:space="preserve"> </w:t>
      </w:r>
      <w:r>
        <w:rPr>
          <w:b/>
          <w:sz w:val="28"/>
          <w:u w:val="thick"/>
        </w:rPr>
        <w:t>отдельном</w:t>
      </w:r>
      <w:r>
        <w:rPr>
          <w:b/>
          <w:spacing w:val="80"/>
          <w:sz w:val="28"/>
          <w:u w:val="thick"/>
        </w:rPr>
        <w:t xml:space="preserve"> </w:t>
      </w:r>
      <w:r>
        <w:rPr>
          <w:b/>
          <w:sz w:val="28"/>
          <w:u w:val="thick"/>
        </w:rPr>
        <w:t>поле</w:t>
      </w:r>
      <w:r>
        <w:rPr>
          <w:b/>
          <w:spacing w:val="80"/>
          <w:sz w:val="28"/>
          <w:u w:val="thick"/>
        </w:rPr>
        <w:t xml:space="preserve"> </w:t>
      </w:r>
      <w:r>
        <w:rPr>
          <w:b/>
          <w:sz w:val="28"/>
          <w:u w:val="thick"/>
        </w:rPr>
        <w:t>для</w:t>
      </w:r>
      <w:r>
        <w:rPr>
          <w:b/>
          <w:spacing w:val="80"/>
          <w:sz w:val="28"/>
          <w:u w:val="thick"/>
        </w:rPr>
        <w:t xml:space="preserve"> </w:t>
      </w:r>
      <w:r>
        <w:rPr>
          <w:b/>
          <w:sz w:val="28"/>
          <w:u w:val="thick"/>
        </w:rPr>
        <w:t>ответов</w:t>
      </w:r>
      <w:r>
        <w:rPr>
          <w:b/>
          <w:spacing w:val="80"/>
          <w:sz w:val="28"/>
          <w:u w:val="thick"/>
        </w:rPr>
        <w:t xml:space="preserve"> </w:t>
      </w:r>
      <w:r>
        <w:rPr>
          <w:b/>
          <w:sz w:val="28"/>
          <w:u w:val="thick"/>
        </w:rPr>
        <w:t>только</w:t>
      </w:r>
      <w:r>
        <w:rPr>
          <w:b/>
          <w:spacing w:val="80"/>
          <w:sz w:val="28"/>
          <w:u w:val="thick"/>
        </w:rPr>
        <w:t xml:space="preserve"> </w:t>
      </w:r>
      <w:r>
        <w:rPr>
          <w:b/>
          <w:sz w:val="28"/>
          <w:u w:val="thick"/>
        </w:rPr>
        <w:t>цифрами</w:t>
      </w:r>
      <w:r>
        <w:rPr>
          <w:b/>
          <w:spacing w:val="80"/>
          <w:sz w:val="28"/>
          <w:u w:val="thick"/>
        </w:rPr>
        <w:t xml:space="preserve"> </w:t>
      </w:r>
      <w:r>
        <w:rPr>
          <w:b/>
          <w:sz w:val="28"/>
          <w:u w:val="thick"/>
        </w:rPr>
        <w:t>без</w:t>
      </w:r>
      <w:r>
        <w:rPr>
          <w:b/>
          <w:sz w:val="28"/>
        </w:rPr>
        <w:t xml:space="preserve"> </w:t>
      </w:r>
      <w:r>
        <w:rPr>
          <w:b/>
          <w:sz w:val="28"/>
          <w:u w:val="single"/>
        </w:rPr>
        <w:t>запятых и пробелов.</w:t>
      </w:r>
    </w:p>
    <w:p w14:paraId="047A1B5B">
      <w:pPr>
        <w:tabs>
          <w:tab w:val="left" w:pos="6278"/>
        </w:tabs>
        <w:spacing w:before="197"/>
        <w:ind w:left="1192" w:right="0" w:firstLine="0"/>
        <w:jc w:val="left"/>
        <w:rPr>
          <w:b/>
          <w:sz w:val="28"/>
        </w:rPr>
      </w:pPr>
      <w:r>
        <w:rPr>
          <w:b/>
          <w:sz w:val="28"/>
        </w:rPr>
        <mc:AlternateContent>
          <mc:Choice Requires="wps">
            <w:drawing>
              <wp:anchor distT="0" distB="0" distL="0" distR="0" simplePos="0" relativeHeight="251676672" behindDoc="1" locked="0" layoutInCell="1" allowOverlap="1">
                <wp:simplePos x="0" y="0"/>
                <wp:positionH relativeFrom="page">
                  <wp:posOffset>1882775</wp:posOffset>
                </wp:positionH>
                <wp:positionV relativeFrom="paragraph">
                  <wp:posOffset>92710</wp:posOffset>
                </wp:positionV>
                <wp:extent cx="2015490" cy="345440"/>
                <wp:effectExtent l="0" t="0" r="0" b="0"/>
                <wp:wrapNone/>
                <wp:docPr id="26" name="Graphic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5489" cy="345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15489" h="345440">
                              <a:moveTo>
                                <a:pt x="0" y="345440"/>
                              </a:moveTo>
                              <a:lnTo>
                                <a:pt x="2015489" y="345440"/>
                              </a:lnTo>
                              <a:lnTo>
                                <a:pt x="2015489" y="0"/>
                              </a:lnTo>
                              <a:lnTo>
                                <a:pt x="0" y="0"/>
                              </a:lnTo>
                              <a:lnTo>
                                <a:pt x="0" y="345440"/>
                              </a:lnTo>
                              <a:close/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26" o:spid="_x0000_s1026" o:spt="100" style="position:absolute;left:0pt;margin-left:148.25pt;margin-top:7.3pt;height:27.2pt;width:158.7pt;mso-position-horizontal-relative:page;z-index:-251639808;mso-width-relative:page;mso-height-relative:page;" filled="f" stroked="t" coordsize="2015489,345440" o:gfxdata="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Jn4qy9gAAAAJAQAADwAAAAAAAAABACAAAAAiAAAAZHJzL2Rvd25y&#10;ZXYueG1sUEsBAhQAFAAAAAgAh07iQM8GmYo3AgAAFQUAAA4AAAAAAAAAAQAgAAAAJwEAAGRycy9l&#10;Mm9Eb2MueG1sUEsFBgAAAAAGAAYAWQEAANAFAAAAAA==&#10;" path="m0,345440l2015489,345440,2015489,0,0,0,0,345440xe">
                <v:fill on="f" focussize="0,0"/>
                <v:stroke weight="1.5pt" color="#000000" joinstyle="round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rPr>
          <w:b/>
          <w:sz w:val="28"/>
        </w:rPr>
        <mc:AlternateContent>
          <mc:Choice Requires="wps">
            <w:drawing>
              <wp:anchor distT="0" distB="0" distL="0" distR="0" simplePos="0" relativeHeight="251673600" behindDoc="0" locked="0" layoutInCell="1" allowOverlap="1">
                <wp:simplePos x="0" y="0"/>
                <wp:positionH relativeFrom="page">
                  <wp:posOffset>5064125</wp:posOffset>
                </wp:positionH>
                <wp:positionV relativeFrom="paragraph">
                  <wp:posOffset>92710</wp:posOffset>
                </wp:positionV>
                <wp:extent cx="2015490" cy="345440"/>
                <wp:effectExtent l="0" t="0" r="0" b="0"/>
                <wp:wrapNone/>
                <wp:docPr id="27" name="Graphic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5489" cy="345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15489" h="345440">
                              <a:moveTo>
                                <a:pt x="0" y="345440"/>
                              </a:moveTo>
                              <a:lnTo>
                                <a:pt x="2015489" y="345440"/>
                              </a:lnTo>
                              <a:lnTo>
                                <a:pt x="2015489" y="0"/>
                              </a:lnTo>
                              <a:lnTo>
                                <a:pt x="0" y="0"/>
                              </a:lnTo>
                              <a:lnTo>
                                <a:pt x="0" y="345440"/>
                              </a:lnTo>
                              <a:close/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27" o:spid="_x0000_s1026" o:spt="100" style="position:absolute;left:0pt;margin-left:398.75pt;margin-top:7.3pt;height:27.2pt;width:158.7pt;mso-position-horizontal-relative:page;z-index:251673600;mso-width-relative:page;mso-height-relative:page;" filled="f" stroked="t" coordsize="2015489,345440" o:gfxdata="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AmeHwfZAAAACgEAAA8AAAAAAAAAAQAgAAAAIgAAAGRycy9kb3du&#10;cmV2LnhtbFBLAQIUABQAAAAIAIdO4kBIbAh1NwIAABUFAAAOAAAAAAAAAAEAIAAAACgBAABkcnMv&#10;ZTJvRG9jLnhtbFBLBQYAAAAABgAGAFkBAADRBQAAAAA=&#10;" path="m0,345440l2015489,345440,2015489,0,0,0,0,345440xe">
                <v:fill on="f" focussize="0,0"/>
                <v:stroke weight="1.5pt" color="#000000" joinstyle="round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rPr>
          <w:b/>
          <w:spacing w:val="-10"/>
          <w:sz w:val="28"/>
        </w:rPr>
        <w:t>А</w:t>
      </w:r>
      <w:r>
        <w:rPr>
          <w:b/>
          <w:sz w:val="28"/>
        </w:rPr>
        <w:tab/>
      </w:r>
      <w:r>
        <w:rPr>
          <w:b/>
          <w:spacing w:val="-10"/>
          <w:sz w:val="28"/>
        </w:rPr>
        <w:t>Д</w:t>
      </w:r>
    </w:p>
    <w:p w14:paraId="37304A1E">
      <w:pPr>
        <w:spacing w:before="249"/>
        <w:ind w:left="1192" w:right="0" w:firstLine="0"/>
        <w:jc w:val="left"/>
        <w:rPr>
          <w:b/>
          <w:sz w:val="28"/>
        </w:rPr>
      </w:pPr>
      <w:r>
        <w:rPr>
          <w:b/>
          <w:sz w:val="28"/>
        </w:rPr>
        <mc:AlternateContent>
          <mc:Choice Requires="wps">
            <w:drawing>
              <wp:anchor distT="0" distB="0" distL="0" distR="0" simplePos="0" relativeHeight="251669504" behindDoc="0" locked="0" layoutInCell="1" allowOverlap="1">
                <wp:simplePos x="0" y="0"/>
                <wp:positionH relativeFrom="page">
                  <wp:posOffset>1882775</wp:posOffset>
                </wp:positionH>
                <wp:positionV relativeFrom="paragraph">
                  <wp:posOffset>233680</wp:posOffset>
                </wp:positionV>
                <wp:extent cx="2015490" cy="345440"/>
                <wp:effectExtent l="0" t="0" r="0" b="0"/>
                <wp:wrapNone/>
                <wp:docPr id="28" name="Graphic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5489" cy="345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15489" h="345440">
                              <a:moveTo>
                                <a:pt x="0" y="345440"/>
                              </a:moveTo>
                              <a:lnTo>
                                <a:pt x="2015489" y="345440"/>
                              </a:lnTo>
                              <a:lnTo>
                                <a:pt x="2015489" y="0"/>
                              </a:lnTo>
                              <a:lnTo>
                                <a:pt x="0" y="0"/>
                              </a:lnTo>
                              <a:lnTo>
                                <a:pt x="0" y="345440"/>
                              </a:lnTo>
                              <a:close/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28" o:spid="_x0000_s1026" o:spt="100" style="position:absolute;left:0pt;margin-left:148.25pt;margin-top:18.4pt;height:27.2pt;width:158.7pt;mso-position-horizontal-relative:page;z-index:251669504;mso-width-relative:page;mso-height-relative:page;" filled="f" stroked="t" coordsize="2015489,345440" o:gfxdata="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Y7LBzdkAAAAJAQAADwAAAAAAAAABACAAAAAiAAAAZHJzL2Rvd25y&#10;ZXYueG1sUEsBAhQAFAAAAAgAh07iQCI+Inc2AgAAFQUAAA4AAAAAAAAAAQAgAAAAKAEAAGRycy9l&#10;Mm9Eb2MueG1sUEsFBgAAAAAGAAYAWQEAANAFAAAAAA==&#10;" path="m0,345440l2015489,345440,2015489,0,0,0,0,345440xe">
                <v:fill on="f" focussize="0,0"/>
                <v:stroke weight="1.5pt" color="#000000" joinstyle="round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rPr>
          <w:b/>
          <w:spacing w:val="-10"/>
          <w:sz w:val="28"/>
        </w:rPr>
        <w:t>Б</w:t>
      </w:r>
    </w:p>
    <w:p w14:paraId="05F8F9BE">
      <w:pPr>
        <w:pStyle w:val="4"/>
        <w:rPr>
          <w:b/>
        </w:rPr>
      </w:pPr>
    </w:p>
    <w:p w14:paraId="081126E8">
      <w:pPr>
        <w:pStyle w:val="4"/>
        <w:spacing w:before="174"/>
        <w:rPr>
          <w:b/>
        </w:rPr>
      </w:pPr>
    </w:p>
    <w:p w14:paraId="07476139">
      <w:pPr>
        <w:spacing w:before="0" w:line="424" w:lineRule="auto"/>
        <w:ind w:left="1192" w:right="8679" w:firstLine="0"/>
        <w:jc w:val="left"/>
        <w:rPr>
          <w:b/>
          <w:sz w:val="28"/>
        </w:rPr>
      </w:pPr>
      <w:r>
        <w:rPr>
          <w:b/>
          <w:sz w:val="28"/>
        </w:rPr>
        <mc:AlternateContent>
          <mc:Choice Requires="wps">
            <w:drawing>
              <wp:anchor distT="0" distB="0" distL="0" distR="0" simplePos="0" relativeHeight="251670528" behindDoc="0" locked="0" layoutInCell="1" allowOverlap="1">
                <wp:simplePos x="0" y="0"/>
                <wp:positionH relativeFrom="page">
                  <wp:posOffset>1882775</wp:posOffset>
                </wp:positionH>
                <wp:positionV relativeFrom="paragraph">
                  <wp:posOffset>-193040</wp:posOffset>
                </wp:positionV>
                <wp:extent cx="2015490" cy="345440"/>
                <wp:effectExtent l="0" t="0" r="0" b="0"/>
                <wp:wrapNone/>
                <wp:docPr id="29" name="Graphic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5489" cy="345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15489" h="345440">
                              <a:moveTo>
                                <a:pt x="0" y="345440"/>
                              </a:moveTo>
                              <a:lnTo>
                                <a:pt x="2015489" y="345440"/>
                              </a:lnTo>
                              <a:lnTo>
                                <a:pt x="2015489" y="0"/>
                              </a:lnTo>
                              <a:lnTo>
                                <a:pt x="0" y="0"/>
                              </a:lnTo>
                              <a:lnTo>
                                <a:pt x="0" y="345440"/>
                              </a:lnTo>
                              <a:close/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29" o:spid="_x0000_s1026" o:spt="100" style="position:absolute;left:0pt;margin-left:148.25pt;margin-top:-15.2pt;height:27.2pt;width:158.7pt;mso-position-horizontal-relative:page;z-index:251670528;mso-width-relative:page;mso-height-relative:page;" filled="f" stroked="t" coordsize="2015489,345440" o:gfxdata="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Oy9X9/aAAAACgEAAA8AAAAAAAAAAQAgAAAAIgAAAGRycy9kb3du&#10;cmV2LnhtbFBLAQIUABQAAAAIAIdO4kClVLOINgIAABUFAAAOAAAAAAAAAAEAIAAAACkBAABkcnMv&#10;ZTJvRG9jLnhtbFBLBQYAAAAABgAGAFkBAADRBQAAAAA=&#10;" path="m0,345440l2015489,345440,2015489,0,0,0,0,345440xe">
                <v:fill on="f" focussize="0,0"/>
                <v:stroke weight="1.5pt" color="#000000" joinstyle="round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rPr>
          <w:b/>
          <w:sz w:val="28"/>
        </w:rPr>
        <mc:AlternateContent>
          <mc:Choice Requires="wps">
            <w:drawing>
              <wp:anchor distT="0" distB="0" distL="0" distR="0" simplePos="0" relativeHeight="251670528" behindDoc="0" locked="0" layoutInCell="1" allowOverlap="1">
                <wp:simplePos x="0" y="0"/>
                <wp:positionH relativeFrom="page">
                  <wp:posOffset>1915160</wp:posOffset>
                </wp:positionH>
                <wp:positionV relativeFrom="paragraph">
                  <wp:posOffset>305435</wp:posOffset>
                </wp:positionV>
                <wp:extent cx="2015490" cy="345440"/>
                <wp:effectExtent l="0" t="0" r="0" b="0"/>
                <wp:wrapNone/>
                <wp:docPr id="30" name="Graphic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5489" cy="345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15489" h="345440">
                              <a:moveTo>
                                <a:pt x="0" y="345440"/>
                              </a:moveTo>
                              <a:lnTo>
                                <a:pt x="2015489" y="345440"/>
                              </a:lnTo>
                              <a:lnTo>
                                <a:pt x="2015489" y="0"/>
                              </a:lnTo>
                              <a:lnTo>
                                <a:pt x="0" y="0"/>
                              </a:lnTo>
                              <a:lnTo>
                                <a:pt x="0" y="345440"/>
                              </a:lnTo>
                              <a:close/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30" o:spid="_x0000_s1026" o:spt="100" style="position:absolute;left:0pt;margin-left:150.8pt;margin-top:24.05pt;height:27.2pt;width:158.7pt;mso-position-horizontal-relative:page;z-index:251670528;mso-width-relative:page;mso-height-relative:page;" filled="f" stroked="t" coordsize="2015489,345440" o:gfxdata="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8Df+wNkAAAAKAQAADwAAAAAAAAABACAAAAAiAAAAZHJzL2Rvd25y&#10;ZXYueG1sUEsBAhQAFAAAAAgAh07iQPf0TpU2AgAAFQUAAA4AAAAAAAAAAQAgAAAAKAEAAGRycy9l&#10;Mm9Eb2MueG1sUEsFBgAAAAAGAAYAWQEAANAFAAAAAA==&#10;" path="m0,345440l2015489,345440,2015489,0,0,0,0,345440xe">
                <v:fill on="f" focussize="0,0"/>
                <v:stroke weight="1.5pt" color="#000000" joinstyle="round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rPr>
          <w:b/>
          <w:spacing w:val="-10"/>
          <w:sz w:val="28"/>
        </w:rPr>
        <w:t>В Г</w:t>
      </w:r>
    </w:p>
    <w:p w14:paraId="5F3EBA99">
      <w:pPr>
        <w:pStyle w:val="4"/>
        <w:rPr>
          <w:b/>
          <w:sz w:val="20"/>
        </w:rPr>
      </w:pPr>
    </w:p>
    <w:p w14:paraId="6BA74778">
      <w:pPr>
        <w:pStyle w:val="4"/>
        <w:spacing w:before="23"/>
        <w:rPr>
          <w:b/>
          <w:sz w:val="20"/>
        </w:rPr>
      </w:pPr>
    </w:p>
    <w:p w14:paraId="7C05CC9C">
      <w:pPr>
        <w:pStyle w:val="4"/>
        <w:spacing w:after="0"/>
        <w:rPr>
          <w:b/>
          <w:sz w:val="20"/>
        </w:rPr>
        <w:sectPr>
          <w:pgSz w:w="11910" w:h="16840"/>
          <w:pgMar w:top="1040" w:right="425" w:bottom="280" w:left="1417" w:header="720" w:footer="720" w:gutter="0"/>
          <w:cols w:space="720" w:num="1"/>
        </w:sectPr>
      </w:pPr>
    </w:p>
    <w:p w14:paraId="0B880277">
      <w:pPr>
        <w:spacing w:before="89"/>
        <w:ind w:left="285" w:right="0" w:firstLine="0"/>
        <w:jc w:val="left"/>
        <w:rPr>
          <w:b/>
          <w:sz w:val="28"/>
        </w:rPr>
      </w:pPr>
      <w:r>
        <w:rPr>
          <w:b/>
          <w:sz w:val="28"/>
        </w:rPr>
        <w:t>Итого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 xml:space="preserve">9 </w:t>
      </w:r>
      <w:r>
        <w:rPr>
          <w:b/>
          <w:spacing w:val="-2"/>
          <w:sz w:val="28"/>
        </w:rPr>
        <w:t>баллов</w:t>
      </w:r>
    </w:p>
    <w:p w14:paraId="0E240B36">
      <w:pPr>
        <w:pStyle w:val="4"/>
        <w:rPr>
          <w:b/>
        </w:rPr>
      </w:pPr>
    </w:p>
    <w:p w14:paraId="4CB24CB9">
      <w:pPr>
        <w:pStyle w:val="4"/>
        <w:spacing w:before="174"/>
        <w:rPr>
          <w:b/>
        </w:rPr>
      </w:pPr>
    </w:p>
    <w:p w14:paraId="71A7C19A">
      <w:pPr>
        <w:spacing w:before="0"/>
        <w:ind w:left="285" w:right="0" w:firstLine="0"/>
        <w:jc w:val="left"/>
        <w:rPr>
          <w:b/>
          <w:sz w:val="28"/>
        </w:rPr>
      </w:pPr>
      <w:r>
        <w:rPr>
          <w:b/>
          <w:sz w:val="28"/>
        </w:rPr>
        <w:t>Прочитайте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предложения.</w:t>
      </w:r>
    </w:p>
    <w:p w14:paraId="7F9E20E8">
      <w:pPr>
        <w:spacing w:before="0" w:line="240" w:lineRule="auto"/>
        <w:rPr>
          <w:b/>
          <w:sz w:val="28"/>
        </w:rPr>
      </w:pPr>
      <w:r>
        <w:br w:type="column"/>
      </w:r>
    </w:p>
    <w:p w14:paraId="3E585E9F">
      <w:pPr>
        <w:pStyle w:val="4"/>
        <w:spacing w:before="16"/>
        <w:rPr>
          <w:b/>
        </w:rPr>
      </w:pPr>
    </w:p>
    <w:p w14:paraId="7FED51B0">
      <w:pPr>
        <w:spacing w:before="1"/>
        <w:ind w:left="285" w:right="0" w:firstLine="0"/>
        <w:jc w:val="left"/>
        <w:rPr>
          <w:b/>
          <w:sz w:val="28"/>
        </w:rPr>
      </w:pPr>
      <w:r>
        <w:rPr>
          <w:b/>
          <w:sz w:val="28"/>
        </w:rPr>
        <w:t>Задача</w:t>
      </w:r>
      <w:r>
        <w:rPr>
          <w:b/>
          <w:spacing w:val="-4"/>
          <w:sz w:val="28"/>
        </w:rPr>
        <w:t xml:space="preserve"> </w:t>
      </w:r>
      <w:r>
        <w:rPr>
          <w:b/>
          <w:spacing w:val="-10"/>
          <w:sz w:val="28"/>
        </w:rPr>
        <w:t>9</w:t>
      </w:r>
    </w:p>
    <w:p w14:paraId="633C7713">
      <w:pPr>
        <w:spacing w:after="0"/>
        <w:jc w:val="left"/>
        <w:rPr>
          <w:b/>
          <w:sz w:val="28"/>
        </w:rPr>
        <w:sectPr>
          <w:type w:val="continuous"/>
          <w:pgSz w:w="11910" w:h="16840"/>
          <w:pgMar w:top="1040" w:right="425" w:bottom="280" w:left="1417" w:header="720" w:footer="720" w:gutter="0"/>
          <w:cols w:equalWidth="0" w:num="2">
            <w:col w:w="3683" w:space="455"/>
            <w:col w:w="5930"/>
          </w:cols>
        </w:sectPr>
      </w:pPr>
    </w:p>
    <w:p w14:paraId="63B5F07E">
      <w:pPr>
        <w:pStyle w:val="4"/>
        <w:spacing w:before="8"/>
        <w:rPr>
          <w:b/>
          <w:sz w:val="13"/>
        </w:rPr>
      </w:pPr>
    </w:p>
    <w:p w14:paraId="52EB1D4B">
      <w:pPr>
        <w:pStyle w:val="4"/>
        <w:ind w:left="79"/>
        <w:rPr>
          <w:sz w:val="20"/>
        </w:rPr>
      </w:pPr>
      <w:r>
        <w:rPr>
          <w:sz w:val="20"/>
        </w:rPr>
        <mc:AlternateContent>
          <mc:Choice Requires="wps">
            <w:drawing>
              <wp:inline distT="0" distB="0" distL="0" distR="0">
                <wp:extent cx="6246495" cy="1551940"/>
                <wp:effectExtent l="9525" t="9525" r="1904" b="10159"/>
                <wp:docPr id="31" name="Text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46495" cy="1551940"/>
                        </a:xfrm>
                        <a:prstGeom prst="rect">
                          <a:avLst/>
                        </a:pr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C8874AB">
                            <w:pPr>
                              <w:pStyle w:val="4"/>
                              <w:spacing w:before="59" w:line="276" w:lineRule="auto"/>
                              <w:ind w:left="176" w:right="272"/>
                              <w:jc w:val="both"/>
                            </w:pPr>
                            <w:r>
                              <w:t>1.Небо над головой бездонное.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2.Так у нас зайка и остался жить.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3.Книга – хранилище знаний. 4. При этом ёж пыхтел, фыркал и кусал меня за ноги, требуя еды. 5.</w:t>
                            </w:r>
                            <w:r>
                              <w:rPr>
                                <w:i/>
                              </w:rPr>
                              <w:t>Пятьдесят плюс пятьдесят – сто. 6.</w:t>
                            </w:r>
                            <w:r>
                              <w:t>В ту зиму снег долго не выпадал. 7.Утреннее солнце ярко освещало зелёные вершины елей, грозди румяных шишек и весёлых, пирующих птиц. 8.Такова уж, видно, их беличья натура. 9. В зимнем тумане встаёт холодное, тусклое солнце.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box 31" o:spid="_x0000_s1026" o:spt="202" type="#_x0000_t202" style="height:122.2pt;width:491.85pt;" filled="f" stroked="t" coordsize="21600,21600" o:gfxdata="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PFo2gfVAAAABQEA&#10;AA8AAAAAAAAAAQAgAAAAIgAAAGRycy9kb3ducmV2LnhtbFBLAQIUABQAAAAIAIdO4kC3FnV45AEA&#10;ANsDAAAOAAAAAAAAAAEAIAAAACQBAABkcnMvZTJvRG9jLnhtbFBLBQYAAAAABgAGAFkBAAB6BQAA&#10;AAA=&#10;">
                <v:fill on="f" focussize="0,0"/>
                <v:stroke weight="1.5pt" color="#000000" joinstyle="round"/>
                <v:imagedata o:title=""/>
                <o:lock v:ext="edit" aspectratio="f"/>
                <v:textbox inset="0mm,0mm,0mm,0mm">
                  <w:txbxContent>
                    <w:p w14:paraId="6C8874AB">
                      <w:pPr>
                        <w:pStyle w:val="4"/>
                        <w:spacing w:before="59" w:line="276" w:lineRule="auto"/>
                        <w:ind w:left="176" w:right="272"/>
                        <w:jc w:val="both"/>
                      </w:pPr>
                      <w:r>
                        <w:t>1.Небо над головой бездонное.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2.Так у нас зайка и остался жить.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3.Книга – хранилище знаний. 4. При этом ёж пыхтел, фыркал и кусал меня за ноги, требуя еды. 5.</w:t>
                      </w:r>
                      <w:r>
                        <w:rPr>
                          <w:i/>
                        </w:rPr>
                        <w:t>Пятьдесят плюс пятьдесят – сто. 6.</w:t>
                      </w:r>
                      <w:r>
                        <w:t>В ту зиму снег долго не выпадал. 7.Утреннее солнце ярко освещало зелёные вершины елей, грозди румяных шишек и весёлых, пирующих птиц. 8.Такова уж, видно, их беличья натура. 9. В зимнем тумане встаёт холодное, тусклое солнце.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p w14:paraId="4897A83C">
      <w:pPr>
        <w:pStyle w:val="4"/>
        <w:spacing w:before="24"/>
        <w:ind w:left="285"/>
      </w:pPr>
      <w:r>
        <w:t>Выпишите</w:t>
      </w:r>
      <w:r>
        <w:rPr>
          <w:spacing w:val="-11"/>
        </w:rPr>
        <w:t xml:space="preserve"> </w:t>
      </w:r>
      <w:r>
        <w:t>существительное,</w:t>
      </w:r>
      <w:r>
        <w:rPr>
          <w:spacing w:val="-8"/>
        </w:rPr>
        <w:t xml:space="preserve"> </w:t>
      </w:r>
      <w:r>
        <w:t>которое</w:t>
      </w:r>
      <w:r>
        <w:rPr>
          <w:spacing w:val="-8"/>
        </w:rPr>
        <w:t xml:space="preserve"> </w:t>
      </w:r>
      <w:r>
        <w:t>является</w:t>
      </w:r>
      <w:r>
        <w:rPr>
          <w:spacing w:val="-7"/>
        </w:rPr>
        <w:t xml:space="preserve"> </w:t>
      </w:r>
      <w:r>
        <w:rPr>
          <w:spacing w:val="-2"/>
        </w:rPr>
        <w:t>сказуемым.</w:t>
      </w:r>
    </w:p>
    <w:p w14:paraId="08B31AEF">
      <w:pPr>
        <w:pStyle w:val="4"/>
        <w:spacing w:before="249"/>
        <w:ind w:left="2385"/>
      </w:pPr>
      <w:r>
        <mc:AlternateContent>
          <mc:Choice Requires="wps">
            <w:drawing>
              <wp:anchor distT="0" distB="0" distL="0" distR="0" simplePos="0" relativeHeight="251671552" behindDoc="0" locked="0" layoutInCell="1" allowOverlap="1">
                <wp:simplePos x="0" y="0"/>
                <wp:positionH relativeFrom="page">
                  <wp:posOffset>2718435</wp:posOffset>
                </wp:positionH>
                <wp:positionV relativeFrom="paragraph">
                  <wp:posOffset>284480</wp:posOffset>
                </wp:positionV>
                <wp:extent cx="2015490" cy="345440"/>
                <wp:effectExtent l="0" t="0" r="0" b="0"/>
                <wp:wrapNone/>
                <wp:docPr id="32" name="Graphic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5489" cy="345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15489" h="345440">
                              <a:moveTo>
                                <a:pt x="0" y="345439"/>
                              </a:moveTo>
                              <a:lnTo>
                                <a:pt x="2015489" y="345439"/>
                              </a:lnTo>
                              <a:lnTo>
                                <a:pt x="2015489" y="0"/>
                              </a:lnTo>
                              <a:lnTo>
                                <a:pt x="0" y="0"/>
                              </a:lnTo>
                              <a:lnTo>
                                <a:pt x="0" y="345439"/>
                              </a:lnTo>
                              <a:close/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32" o:spid="_x0000_s1026" o:spt="100" style="position:absolute;left:0pt;margin-left:214.05pt;margin-top:22.4pt;height:27.2pt;width:158.7pt;mso-position-horizontal-relative:page;z-index:251671552;mso-width-relative:page;mso-height-relative:page;" filled="f" stroked="t" coordsize="2015489,345440" o:gfxdata="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LVuad2QAAAAkBAAAPAAAAAAAAAAEAIAAAACIAAABkcnMv&#10;ZG93bnJldi54bWxQSwECFAAUAAAACACHTuJA06y38zsCAAAVBQAADgAAAAAAAAABACAAAAAoAQAA&#10;ZHJzL2Uyb0RvYy54bWxQSwUGAAAAAAYABgBZAQAA1QUAAAAA&#10;" path="m0,345439l2015489,345439,2015489,0,0,0,0,345439xe">
                <v:fill on="f" focussize="0,0"/>
                <v:stroke weight="1.5pt" color="#000000" joinstyle="round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rPr>
          <w:spacing w:val="-5"/>
        </w:rPr>
        <w:t>1.</w:t>
      </w:r>
    </w:p>
    <w:p w14:paraId="67EAA03B">
      <w:pPr>
        <w:pStyle w:val="4"/>
      </w:pPr>
    </w:p>
    <w:p w14:paraId="379E33F7">
      <w:pPr>
        <w:pStyle w:val="4"/>
        <w:spacing w:before="174"/>
      </w:pPr>
    </w:p>
    <w:p w14:paraId="1C4F8165">
      <w:pPr>
        <w:pStyle w:val="4"/>
        <w:ind w:left="285"/>
      </w:pPr>
      <w:r>
        <w:t>Выпишите</w:t>
      </w:r>
      <w:r>
        <w:rPr>
          <w:spacing w:val="-10"/>
        </w:rPr>
        <w:t xml:space="preserve"> </w:t>
      </w:r>
      <w:r>
        <w:t>прилагательное,</w:t>
      </w:r>
      <w:r>
        <w:rPr>
          <w:spacing w:val="-7"/>
        </w:rPr>
        <w:t xml:space="preserve"> </w:t>
      </w:r>
      <w:r>
        <w:t>которое</w:t>
      </w:r>
      <w:r>
        <w:rPr>
          <w:spacing w:val="-7"/>
        </w:rPr>
        <w:t xml:space="preserve"> </w:t>
      </w:r>
      <w:r>
        <w:t>является</w:t>
      </w:r>
      <w:r>
        <w:rPr>
          <w:spacing w:val="-7"/>
        </w:rPr>
        <w:t xml:space="preserve"> </w:t>
      </w:r>
      <w:r>
        <w:rPr>
          <w:spacing w:val="-2"/>
        </w:rPr>
        <w:t>сказуемым.</w:t>
      </w:r>
    </w:p>
    <w:p w14:paraId="0DF2EBB9">
      <w:pPr>
        <w:pStyle w:val="4"/>
        <w:spacing w:before="247"/>
        <w:ind w:left="2416"/>
      </w:pPr>
      <w:r>
        <mc:AlternateContent>
          <mc:Choice Requires="wps">
            <w:drawing>
              <wp:anchor distT="0" distB="0" distL="0" distR="0" simplePos="0" relativeHeight="251671552" behindDoc="0" locked="0" layoutInCell="1" allowOverlap="1">
                <wp:simplePos x="0" y="0"/>
                <wp:positionH relativeFrom="page">
                  <wp:posOffset>2718435</wp:posOffset>
                </wp:positionH>
                <wp:positionV relativeFrom="paragraph">
                  <wp:posOffset>293370</wp:posOffset>
                </wp:positionV>
                <wp:extent cx="2015490" cy="345440"/>
                <wp:effectExtent l="0" t="0" r="0" b="0"/>
                <wp:wrapNone/>
                <wp:docPr id="33" name="Graphic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5489" cy="345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15489" h="345440">
                              <a:moveTo>
                                <a:pt x="0" y="345439"/>
                              </a:moveTo>
                              <a:lnTo>
                                <a:pt x="2015489" y="345439"/>
                              </a:lnTo>
                              <a:lnTo>
                                <a:pt x="2015489" y="0"/>
                              </a:lnTo>
                              <a:lnTo>
                                <a:pt x="0" y="0"/>
                              </a:lnTo>
                              <a:lnTo>
                                <a:pt x="0" y="345439"/>
                              </a:lnTo>
                              <a:close/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33" o:spid="_x0000_s1026" o:spt="100" style="position:absolute;left:0pt;margin-left:214.05pt;margin-top:23.1pt;height:27.2pt;width:158.7pt;mso-position-horizontal-relative:page;z-index:251671552;mso-width-relative:page;mso-height-relative:page;" filled="f" stroked="t" coordsize="2015489,345440" o:gfxdata="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A/JeJr2QAAAAoBAAAPAAAAAAAAAAEAIAAAACIAAABkcnMv&#10;ZG93bnJldi54bWxQSwECFAAUAAAACACHTuJAVMYmDDsCAAAVBQAADgAAAAAAAAABACAAAAAoAQAA&#10;ZHJzL2Uyb0RvYy54bWxQSwUGAAAAAAYABgBZAQAA1QUAAAAA&#10;" path="m0,345439l2015489,345439,2015489,0,0,0,0,345439xe">
                <v:fill on="f" focussize="0,0"/>
                <v:stroke weight="1.5pt" color="#000000" joinstyle="round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rPr>
          <w:spacing w:val="-5"/>
        </w:rPr>
        <w:t>2.</w:t>
      </w:r>
    </w:p>
    <w:p w14:paraId="6727A4F6">
      <w:pPr>
        <w:pStyle w:val="4"/>
      </w:pPr>
    </w:p>
    <w:p w14:paraId="446BDD13">
      <w:pPr>
        <w:pStyle w:val="4"/>
        <w:spacing w:before="177"/>
      </w:pPr>
    </w:p>
    <w:p w14:paraId="2D65A2E6">
      <w:pPr>
        <w:pStyle w:val="4"/>
        <w:ind w:left="285"/>
      </w:pPr>
      <w:r>
        <w:t>Выпишите</w:t>
      </w:r>
      <w:r>
        <w:rPr>
          <w:spacing w:val="-6"/>
        </w:rPr>
        <w:t xml:space="preserve"> </w:t>
      </w:r>
      <w:r>
        <w:t>числительное,</w:t>
      </w:r>
      <w:r>
        <w:rPr>
          <w:spacing w:val="-6"/>
        </w:rPr>
        <w:t xml:space="preserve"> </w:t>
      </w:r>
      <w:r>
        <w:t>которое</w:t>
      </w:r>
      <w:r>
        <w:rPr>
          <w:spacing w:val="-6"/>
        </w:rPr>
        <w:t xml:space="preserve"> </w:t>
      </w:r>
      <w:r>
        <w:t>является</w:t>
      </w:r>
      <w:r>
        <w:rPr>
          <w:spacing w:val="-5"/>
        </w:rPr>
        <w:t xml:space="preserve"> </w:t>
      </w:r>
      <w:r>
        <w:rPr>
          <w:spacing w:val="-2"/>
        </w:rPr>
        <w:t>сказуемым.</w:t>
      </w:r>
    </w:p>
    <w:p w14:paraId="19208361">
      <w:pPr>
        <w:pStyle w:val="4"/>
        <w:spacing w:before="247"/>
        <w:ind w:left="2546"/>
      </w:pPr>
      <w:r>
        <mc:AlternateContent>
          <mc:Choice Requires="wps">
            <w:drawing>
              <wp:anchor distT="0" distB="0" distL="0" distR="0" simplePos="0" relativeHeight="251672576" behindDoc="0" locked="0" layoutInCell="1" allowOverlap="1">
                <wp:simplePos x="0" y="0"/>
                <wp:positionH relativeFrom="page">
                  <wp:posOffset>2785745</wp:posOffset>
                </wp:positionH>
                <wp:positionV relativeFrom="paragraph">
                  <wp:posOffset>144145</wp:posOffset>
                </wp:positionV>
                <wp:extent cx="2015490" cy="345440"/>
                <wp:effectExtent l="0" t="0" r="0" b="0"/>
                <wp:wrapNone/>
                <wp:docPr id="34" name="Graphic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5489" cy="345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15489" h="345440">
                              <a:moveTo>
                                <a:pt x="0" y="345439"/>
                              </a:moveTo>
                              <a:lnTo>
                                <a:pt x="2015490" y="345439"/>
                              </a:lnTo>
                              <a:lnTo>
                                <a:pt x="2015490" y="0"/>
                              </a:lnTo>
                              <a:lnTo>
                                <a:pt x="0" y="0"/>
                              </a:lnTo>
                              <a:lnTo>
                                <a:pt x="0" y="345439"/>
                              </a:lnTo>
                              <a:close/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34" o:spid="_x0000_s1026" o:spt="100" style="position:absolute;left:0pt;margin-left:219.35pt;margin-top:11.35pt;height:27.2pt;width:158.7pt;mso-position-horizontal-relative:page;z-index:251672576;mso-width-relative:page;mso-height-relative:page;" filled="f" stroked="t" coordsize="2015489,345440" o:gfxdata="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5cQkdNgAAAAJAQAADwAAAAAAAAABACAAAAAiAAAAZHJzL2Rvd25y&#10;ZXYueG1sUEsBAhQAFAAAAAgAh07iQDGw6DQ3AgAAFQUAAA4AAAAAAAAAAQAgAAAAJwEAAGRycy9l&#10;Mm9Eb2MueG1sUEsFBgAAAAAGAAYAWQEAANAFAAAAAA==&#10;" path="m0,345439l2015490,345439,2015490,0,0,0,0,345439xe">
                <v:fill on="f" focussize="0,0"/>
                <v:stroke weight="1.5pt" color="#000000" joinstyle="round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rPr>
          <w:spacing w:val="-5"/>
        </w:rPr>
        <w:t>3.</w:t>
      </w:r>
    </w:p>
    <w:p w14:paraId="0F0D6F29">
      <w:pPr>
        <w:pStyle w:val="4"/>
        <w:spacing w:before="249"/>
        <w:ind w:left="285"/>
      </w:pPr>
      <w:r>
        <w:t>Выпишите</w:t>
      </w:r>
      <w:r>
        <w:rPr>
          <w:spacing w:val="-8"/>
        </w:rPr>
        <w:t xml:space="preserve"> </w:t>
      </w:r>
      <w:r>
        <w:t>местоимение,</w:t>
      </w:r>
      <w:r>
        <w:rPr>
          <w:spacing w:val="-7"/>
        </w:rPr>
        <w:t xml:space="preserve"> </w:t>
      </w:r>
      <w:r>
        <w:t>которое</w:t>
      </w:r>
      <w:r>
        <w:rPr>
          <w:spacing w:val="-9"/>
        </w:rPr>
        <w:t xml:space="preserve"> </w:t>
      </w:r>
      <w:r>
        <w:t>является</w:t>
      </w:r>
      <w:r>
        <w:rPr>
          <w:spacing w:val="-5"/>
        </w:rPr>
        <w:t xml:space="preserve"> </w:t>
      </w:r>
      <w:r>
        <w:rPr>
          <w:spacing w:val="-2"/>
        </w:rPr>
        <w:t>сказуемым.</w:t>
      </w:r>
    </w:p>
    <w:p w14:paraId="4178C83D">
      <w:pPr>
        <w:pStyle w:val="4"/>
        <w:spacing w:before="247"/>
        <w:ind w:left="2452"/>
      </w:pPr>
      <w:r>
        <mc:AlternateContent>
          <mc:Choice Requires="wps">
            <w:drawing>
              <wp:anchor distT="0" distB="0" distL="0" distR="0" simplePos="0" relativeHeight="251672576" behindDoc="0" locked="0" layoutInCell="1" allowOverlap="1">
                <wp:simplePos x="0" y="0"/>
                <wp:positionH relativeFrom="page">
                  <wp:posOffset>2823210</wp:posOffset>
                </wp:positionH>
                <wp:positionV relativeFrom="paragraph">
                  <wp:posOffset>151765</wp:posOffset>
                </wp:positionV>
                <wp:extent cx="2015490" cy="345440"/>
                <wp:effectExtent l="0" t="0" r="0" b="0"/>
                <wp:wrapNone/>
                <wp:docPr id="35" name="Graphic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5489" cy="345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15489" h="345440">
                              <a:moveTo>
                                <a:pt x="0" y="345440"/>
                              </a:moveTo>
                              <a:lnTo>
                                <a:pt x="2015489" y="345440"/>
                              </a:lnTo>
                              <a:lnTo>
                                <a:pt x="2015489" y="0"/>
                              </a:lnTo>
                              <a:lnTo>
                                <a:pt x="0" y="0"/>
                              </a:lnTo>
                              <a:lnTo>
                                <a:pt x="0" y="345440"/>
                              </a:lnTo>
                              <a:close/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35" o:spid="_x0000_s1026" o:spt="100" style="position:absolute;left:0pt;margin-left:222.3pt;margin-top:11.95pt;height:27.2pt;width:158.7pt;mso-position-horizontal-relative:page;z-index:251672576;mso-width-relative:page;mso-height-relative:page;" filled="f" stroked="t" coordsize="2015489,345440" o:gfxdata="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C9hxPnZAAAACQEAAA8AAAAAAAAAAQAgAAAAIgAAAGRycy9kb3du&#10;cmV2LnhtbFBLAQIUABQAAAAIAIdO4kDuOHgiNwIAABUFAAAOAAAAAAAAAAEAIAAAACgBAABkcnMv&#10;ZTJvRG9jLnhtbFBLBQYAAAAABgAGAFkBAADRBQAAAAA=&#10;" path="m0,345440l2015489,345440,2015489,0,0,0,0,345440xe">
                <v:fill on="f" focussize="0,0"/>
                <v:stroke weight="1.5pt" color="#000000" joinstyle="round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rPr>
          <w:spacing w:val="-5"/>
        </w:rPr>
        <w:t>4.</w:t>
      </w:r>
    </w:p>
    <w:p w14:paraId="27C1F4A5">
      <w:pPr>
        <w:spacing w:before="249"/>
        <w:ind w:left="285" w:right="0" w:firstLine="0"/>
        <w:jc w:val="left"/>
        <w:rPr>
          <w:b/>
          <w:sz w:val="28"/>
        </w:rPr>
      </w:pPr>
      <w:r>
        <w:rPr>
          <w:b/>
          <w:sz w:val="28"/>
        </w:rPr>
        <w:t>Итого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 xml:space="preserve">4 </w:t>
      </w:r>
      <w:r>
        <w:rPr>
          <w:b/>
          <w:spacing w:val="-2"/>
          <w:sz w:val="28"/>
        </w:rPr>
        <w:t>балла</w:t>
      </w:r>
    </w:p>
    <w:sectPr>
      <w:type w:val="continuous"/>
      <w:pgSz w:w="11910" w:h="16840"/>
      <w:pgMar w:top="1040" w:right="425" w:bottom="280" w:left="1417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E306ED"/>
    <w:multiLevelType w:val="multilevel"/>
    <w:tmpl w:val="B5E306ED"/>
    <w:lvl w:ilvl="0" w:tentative="0">
      <w:start w:val="6"/>
      <w:numFmt w:val="decimal"/>
      <w:lvlText w:val="%1."/>
      <w:lvlJc w:val="left"/>
      <w:pPr>
        <w:ind w:left="285" w:hanging="213"/>
        <w:jc w:val="righ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7"/>
        <w:sz w:val="26"/>
        <w:szCs w:val="26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258" w:hanging="213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236" w:hanging="213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215" w:hanging="213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193" w:hanging="213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172" w:hanging="213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150" w:hanging="213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129" w:hanging="213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107" w:hanging="213"/>
      </w:pPr>
      <w:rPr>
        <w:rFonts w:hint="default"/>
        <w:lang w:val="ru-RU" w:eastAsia="en-US" w:bidi="ar-SA"/>
      </w:rPr>
    </w:lvl>
  </w:abstractNum>
  <w:abstractNum w:abstractNumId="1">
    <w:nsid w:val="BF205925"/>
    <w:multiLevelType w:val="multilevel"/>
    <w:tmpl w:val="BF205925"/>
    <w:lvl w:ilvl="0" w:tentative="0">
      <w:start w:val="1"/>
      <w:numFmt w:val="decimal"/>
      <w:lvlText w:val="%1."/>
      <w:lvlJc w:val="left"/>
      <w:pPr>
        <w:ind w:left="561" w:hanging="276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88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510" w:hanging="276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460" w:hanging="276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411" w:hanging="276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361" w:hanging="276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312" w:hanging="276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262" w:hanging="276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213" w:hanging="276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163" w:hanging="276"/>
      </w:pPr>
      <w:rPr>
        <w:rFonts w:hint="default"/>
        <w:lang w:val="ru-RU" w:eastAsia="en-US" w:bidi="ar-SA"/>
      </w:rPr>
    </w:lvl>
  </w:abstractNum>
  <w:abstractNum w:abstractNumId="2">
    <w:nsid w:val="CF092B84"/>
    <w:multiLevelType w:val="multilevel"/>
    <w:tmpl w:val="CF092B84"/>
    <w:lvl w:ilvl="0" w:tentative="0">
      <w:start w:val="1"/>
      <w:numFmt w:val="decimal"/>
      <w:lvlText w:val="%1."/>
      <w:lvlJc w:val="left"/>
      <w:pPr>
        <w:ind w:left="1365" w:hanging="360"/>
        <w:jc w:val="righ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90"/>
        <w:sz w:val="28"/>
        <w:szCs w:val="28"/>
        <w:lang w:val="ru-RU" w:eastAsia="en-US" w:bidi="ar-SA"/>
      </w:rPr>
    </w:lvl>
    <w:lvl w:ilvl="1" w:tentative="0">
      <w:start w:val="1"/>
      <w:numFmt w:val="decimal"/>
      <w:lvlText w:val="%2."/>
      <w:lvlJc w:val="left"/>
      <w:pPr>
        <w:ind w:left="565" w:hanging="281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327" w:hanging="281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294" w:hanging="281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261" w:hanging="281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228" w:hanging="281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195" w:hanging="281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162" w:hanging="281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130" w:hanging="281"/>
      </w:pPr>
      <w:rPr>
        <w:rFonts w:hint="default"/>
        <w:lang w:val="ru-RU" w:eastAsia="en-US" w:bidi="ar-SA"/>
      </w:rPr>
    </w:lvl>
  </w:abstractNum>
  <w:abstractNum w:abstractNumId="3">
    <w:nsid w:val="0053208E"/>
    <w:multiLevelType w:val="multilevel"/>
    <w:tmpl w:val="0053208E"/>
    <w:lvl w:ilvl="0" w:tentative="0">
      <w:start w:val="1"/>
      <w:numFmt w:val="decimal"/>
      <w:lvlText w:val="%1."/>
      <w:lvlJc w:val="left"/>
      <w:pPr>
        <w:ind w:left="649" w:hanging="3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542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444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346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248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150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052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954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856" w:hanging="360"/>
      </w:pPr>
      <w:rPr>
        <w:rFonts w:hint="default"/>
        <w:lang w:val="ru-RU" w:eastAsia="en-US" w:bidi="ar-SA"/>
      </w:rPr>
    </w:lvl>
  </w:abstractNum>
  <w:abstractNum w:abstractNumId="4">
    <w:nsid w:val="59ADCABA"/>
    <w:multiLevelType w:val="multilevel"/>
    <w:tmpl w:val="59ADCABA"/>
    <w:lvl w:ilvl="0" w:tentative="0">
      <w:start w:val="1"/>
      <w:numFmt w:val="decimal"/>
      <w:lvlText w:val="%1."/>
      <w:lvlJc w:val="left"/>
      <w:pPr>
        <w:ind w:left="187" w:hanging="293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146" w:hanging="293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112" w:hanging="293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078" w:hanging="293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044" w:hanging="293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010" w:hanging="293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976" w:hanging="293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942" w:hanging="293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908" w:hanging="293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compatSetting w:name="compatibilityMode" w:uri="http://schemas.microsoft.com/office/word" w:val="14"/>
  </w:compat>
  <w:rsids>
    <w:rsidRoot w:val="00000000"/>
    <w:rsid w:val="117A1C75"/>
    <w:rsid w:val="3FFC535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pPr>
      <w:ind w:left="285" w:hanging="279"/>
    </w:pPr>
    <w:rPr>
      <w:rFonts w:ascii="Times New Roman" w:hAnsi="Times New Roman" w:eastAsia="Times New Roman" w:cs="Times New Roman"/>
      <w:lang w:val="ru-RU" w:eastAsia="en-US" w:bidi="ar-SA"/>
    </w:rPr>
  </w:style>
  <w:style w:type="paragraph" w:customStyle="1" w:styleId="7">
    <w:name w:val="Table Paragraph"/>
    <w:basedOn w:val="1"/>
    <w:qFormat/>
    <w:uiPriority w:val="1"/>
    <w:pPr>
      <w:spacing w:before="2"/>
      <w:ind w:left="107"/>
    </w:pPr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TotalTime>0</TotalTime>
  <ScaleCrop>false</ScaleCrop>
  <LinksUpToDate>false</LinksUpToDate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2025-10-06T06:47:00Z</dcterms:created>
  <dc:creator>User</dc:creator>
  <cp:lastModifiedBy>User</cp:lastModifiedBy>
  <dcterms:modified xsi:type="dcterms:W3CDTF">2025-10-06T07:02:52Z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2024-09-27T00:00:00Z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2025-10-06T00:00:00Z</vt:filetime>
  </property>
  <property fmtid="{D5CDD505-2E9C-101B-9397-08002B2CF9AE}" pid="5" name="Producer">
    <vt:lpwstr>Microsoft® Word for Microsoft 365</vt:lpwstr>
  </property>
  <property fmtid="{D5CDD505-2E9C-101B-9397-08002B2CF9AE}" pid="6" name="KSOProductBuildVer">
    <vt:lpwstr>1049-12.2.0.22549</vt:lpwstr>
  </property>
  <property fmtid="{D5CDD505-2E9C-101B-9397-08002B2CF9AE}" pid="7" name="ICV">
    <vt:lpwstr>032AB2B941BD40E6967F1920977C3CAC_13</vt:lpwstr>
  </property>
</Properties>
</file>